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r>
              <w:rPr>
                <w:rFonts w:hint="eastAsia"/>
                <w:lang w:val="en-US" w:eastAsia="zh-CN"/>
              </w:rPr>
              <w:t>3</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_Toc167712630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_Toc167712631 \h </w:instrText>
      </w:r>
      <w:r>
        <w:fldChar w:fldCharType="separate"/>
      </w:r>
      <w:r>
        <w:t>7</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_Toc167712632 \h </w:instrText>
      </w:r>
      <w:r>
        <w:fldChar w:fldCharType="separate"/>
      </w:r>
      <w:r>
        <w:t>7</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_Toc167712633 \h </w:instrText>
      </w:r>
      <w:r>
        <w:fldChar w:fldCharType="separate"/>
      </w:r>
      <w:r>
        <w:t>7</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_Toc167712634 \h </w:instrText>
      </w:r>
      <w:r>
        <w:fldChar w:fldCharType="separate"/>
      </w:r>
      <w:r>
        <w:t>7</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_Toc167712635 \h </w:instrText>
      </w:r>
      <w:r>
        <w:fldChar w:fldCharType="separate"/>
      </w:r>
      <w:r>
        <w:t>7</w:t>
      </w:r>
      <w:r>
        <w:fldChar w:fldCharType="end"/>
      </w:r>
    </w:p>
    <w:p>
      <w:pPr>
        <w:pStyle w:val="19"/>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_Toc167712636 \h </w:instrText>
      </w:r>
      <w:r>
        <w:fldChar w:fldCharType="separate"/>
      </w:r>
      <w:r>
        <w:t>8</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_Toc167712637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_Toc167712638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_Toc167712639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_Toc167712640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_Toc167712641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_Toc167712642 \h </w:instrText>
      </w:r>
      <w:r>
        <w:fldChar w:fldCharType="separate"/>
      </w:r>
      <w:r>
        <w:t>9</w:t>
      </w:r>
      <w:r>
        <w:fldChar w:fldCharType="end"/>
      </w:r>
    </w:p>
    <w:p>
      <w:pPr>
        <w:pStyle w:val="19"/>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_Toc167712643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_Toc167712644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rPr>
          <w:lang w:val="en-US" w:eastAsia="zh-CN"/>
        </w:rPr>
        <w:t xml:space="preserve">Security </w:t>
      </w:r>
      <w:r>
        <w:t>Threats</w:t>
      </w:r>
      <w:r>
        <w:tab/>
      </w:r>
      <w:r>
        <w:fldChar w:fldCharType="begin"/>
      </w:r>
      <w:r>
        <w:instrText xml:space="preserve"> PAGEREF _Toc167712645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_Toc167712646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_Toc167712647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_Toc167712648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_Toc167712649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_Toc167712650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_Toc167712651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_Toc167712652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_Toc167712653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_Toc167712654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_Toc167712655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_Toc167712656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_Toc167712657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_Toc167712658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_Toc167712659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_Toc167712660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_Toc167712661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_Toc167712662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rFonts w:asciiTheme="minorHAnsi" w:hAnsiTheme="minorHAnsi" w:cstheme="minorBidi"/>
          <w:kern w:val="2"/>
          <w:sz w:val="21"/>
          <w:szCs w:val="22"/>
          <w:lang w:val="en-US" w:eastAsia="zh-CN"/>
        </w:rPr>
        <w:tab/>
      </w:r>
      <w:r>
        <w:rPr>
          <w:lang w:val="en-US"/>
        </w:rPr>
        <w:t>Key Issue #</w:t>
      </w:r>
      <w:r>
        <w:rPr>
          <w:lang w:val="en-US" w:eastAsia="zh-CN"/>
        </w:rPr>
        <w:t>7</w:t>
      </w:r>
      <w:r>
        <w:rPr>
          <w:lang w:val="en-US"/>
        </w:rPr>
        <w:t xml:space="preserve">: </w:t>
      </w:r>
      <w:r>
        <w:rPr>
          <w:lang w:val="en-US" w:eastAsia="zh-CN"/>
        </w:rPr>
        <w:t>D</w:t>
      </w:r>
      <w:r>
        <w:rPr>
          <w:lang w:val="en-US"/>
        </w:rPr>
        <w:t>irect link between 5G NR Femtos</w:t>
      </w:r>
      <w:r>
        <w:tab/>
      </w:r>
      <w:r>
        <w:fldChar w:fldCharType="begin"/>
      </w:r>
      <w:r>
        <w:instrText xml:space="preserve"> PAGEREF _Toc167712663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_Toc167712664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_Toc167712665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_Toc167712666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rFonts w:asciiTheme="minorHAnsi" w:hAnsiTheme="minorHAnsi" w:cstheme="minorBidi"/>
          <w:kern w:val="2"/>
          <w:sz w:val="21"/>
          <w:szCs w:val="22"/>
          <w:lang w:val="en-US" w:eastAsia="zh-CN"/>
        </w:rPr>
        <w:tab/>
      </w:r>
      <w:r>
        <w:rPr>
          <w:lang w:val="en-US"/>
        </w:rPr>
        <w:t>Key Issue #</w:t>
      </w:r>
      <w:r>
        <w:rPr>
          <w:lang w:val="en-US" w:eastAsia="zh-CN"/>
        </w:rPr>
        <w:t>8</w:t>
      </w:r>
      <w:r>
        <w:rPr>
          <w:lang w:val="en-US"/>
        </w:rPr>
        <w:t>: 5G NR Femto management system accessible on the public internet</w:t>
      </w:r>
      <w:r>
        <w:tab/>
      </w:r>
      <w:r>
        <w:fldChar w:fldCharType="begin"/>
      </w:r>
      <w:r>
        <w:instrText xml:space="preserve"> PAGEREF _Toc167712667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_Toc167712668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_Toc167712669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_Toc167712670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5</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_Toc167712671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_Toc167712672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_Toc167712673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_Toc167712674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_Toc167712675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_Toc167712676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w:t>
      </w:r>
      <w:r>
        <w:rPr>
          <w:rFonts w:asciiTheme="minorHAnsi" w:hAnsiTheme="minorHAnsi" w:cstheme="minorBidi"/>
          <w:kern w:val="2"/>
          <w:sz w:val="21"/>
          <w:szCs w:val="22"/>
          <w:lang w:val="en-US" w:eastAsia="zh-CN"/>
        </w:rPr>
        <w:tab/>
      </w:r>
      <w:r>
        <w:t>Solution #</w:t>
      </w:r>
      <w:r>
        <w:rPr>
          <w:lang w:val="en-US" w:eastAsia="zh-CN"/>
        </w:rPr>
        <w:t>1</w:t>
      </w:r>
      <w:r>
        <w:t xml:space="preserve">: </w:t>
      </w:r>
      <w:r>
        <w:rPr>
          <w:lang w:val="en-US" w:eastAsia="zh-CN"/>
        </w:rPr>
        <w:t>Reusing existing mechanism for Ownership Security</w:t>
      </w:r>
      <w:r>
        <w:tab/>
      </w:r>
      <w:r>
        <w:fldChar w:fldCharType="begin"/>
      </w:r>
      <w:r>
        <w:instrText xml:space="preserve"> PAGEREF _Toc167712677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_Toc167712678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_Toc167712679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_Toc167712680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rFonts w:asciiTheme="minorHAnsi" w:hAnsiTheme="minorHAnsi" w:cstheme="minorBidi"/>
          <w:kern w:val="2"/>
          <w:sz w:val="21"/>
          <w:szCs w:val="22"/>
          <w:lang w:val="en-US" w:eastAsia="zh-CN"/>
        </w:rPr>
        <w:tab/>
      </w:r>
      <w:r>
        <w:rPr>
          <w:lang w:val="en-US"/>
        </w:rPr>
        <w:t>Solution #</w:t>
      </w:r>
      <w:r>
        <w:rPr>
          <w:lang w:val="en-US" w:eastAsia="zh-CN"/>
        </w:rPr>
        <w:t>2</w:t>
      </w:r>
      <w:r>
        <w:rPr>
          <w:lang w:val="en-US"/>
        </w:rPr>
        <w:t xml:space="preserve">: </w:t>
      </w:r>
      <w:r>
        <w:rPr>
          <w:lang w:val="en-US" w:eastAsia="zh-CN"/>
        </w:rPr>
        <w:t>IKEv2 EAP-AKA-based authentication</w:t>
      </w:r>
      <w:r>
        <w:tab/>
      </w:r>
      <w:r>
        <w:fldChar w:fldCharType="begin"/>
      </w:r>
      <w:r>
        <w:instrText xml:space="preserve"> PAGEREF _Toc167712681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.1</w:t>
      </w:r>
      <w:r>
        <w:rPr>
          <w:rFonts w:asciiTheme="minorHAnsi" w:hAnsiTheme="minorHAnsi" w:cstheme="minorBidi"/>
          <w:kern w:val="2"/>
          <w:sz w:val="21"/>
          <w:szCs w:val="22"/>
          <w:lang w:val="en-US" w:eastAsia="zh-CN"/>
        </w:rPr>
        <w:tab/>
      </w:r>
      <w:r>
        <w:rPr>
          <w:lang w:val="en-US"/>
        </w:rPr>
        <w:t>Introduction</w:t>
      </w:r>
      <w:r>
        <w:tab/>
      </w:r>
      <w:r>
        <w:fldChar w:fldCharType="begin"/>
      </w:r>
      <w:r>
        <w:instrText xml:space="preserve"> PAGEREF _Toc167712682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.2</w:t>
      </w:r>
      <w:r>
        <w:rPr>
          <w:rFonts w:asciiTheme="minorHAnsi" w:hAnsiTheme="minorHAnsi" w:cstheme="minorBidi"/>
          <w:kern w:val="2"/>
          <w:sz w:val="21"/>
          <w:szCs w:val="22"/>
          <w:lang w:val="en-US" w:eastAsia="zh-CN"/>
        </w:rPr>
        <w:tab/>
      </w:r>
      <w:r>
        <w:rPr>
          <w:lang w:val="en-US"/>
        </w:rPr>
        <w:t>Solution details</w:t>
      </w:r>
      <w:r>
        <w:tab/>
      </w:r>
      <w:r>
        <w:fldChar w:fldCharType="begin"/>
      </w:r>
      <w:r>
        <w:instrText xml:space="preserve"> PAGEREF _Toc167712683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.3</w:t>
      </w:r>
      <w:r>
        <w:rPr>
          <w:rFonts w:asciiTheme="minorHAnsi" w:hAnsiTheme="minorHAnsi" w:cstheme="minorBidi"/>
          <w:kern w:val="2"/>
          <w:sz w:val="21"/>
          <w:szCs w:val="22"/>
          <w:lang w:val="en-US" w:eastAsia="zh-CN"/>
        </w:rPr>
        <w:tab/>
      </w:r>
      <w:r>
        <w:rPr>
          <w:lang w:val="en-US"/>
        </w:rPr>
        <w:t>Evaluation</w:t>
      </w:r>
      <w:r>
        <w:tab/>
      </w:r>
      <w:r>
        <w:fldChar w:fldCharType="begin"/>
      </w:r>
      <w:r>
        <w:instrText xml:space="preserve"> PAGEREF _Toc167712684 \h </w:instrText>
      </w:r>
      <w:r>
        <w:fldChar w:fldCharType="separate"/>
      </w:r>
      <w:r>
        <w:t>14</w:t>
      </w:r>
      <w:r>
        <w:fldChar w:fldCharType="end"/>
      </w:r>
    </w:p>
    <w:p>
      <w:pPr>
        <w:pStyle w:val="19"/>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 #</w:t>
      </w:r>
      <w:r>
        <w:rPr>
          <w:lang w:val="en-US" w:eastAsia="zh-CN"/>
        </w:rPr>
        <w:t>3</w:t>
      </w:r>
      <w:r>
        <w:t>: Solution to secure backhaul of 5G NR Femto</w:t>
      </w:r>
      <w:r>
        <w:tab/>
      </w:r>
      <w:r>
        <w:fldChar w:fldCharType="begin"/>
      </w:r>
      <w:r>
        <w:instrText xml:space="preserve"> PAGEREF _Toc167712685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_Toc167712686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_Toc167712687 \h </w:instrText>
      </w:r>
      <w:r>
        <w:fldChar w:fldCharType="separate"/>
      </w:r>
      <w:r>
        <w:t>14</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_Toc167712688 \h </w:instrText>
      </w:r>
      <w:r>
        <w:fldChar w:fldCharType="separate"/>
      </w:r>
      <w:r>
        <w:t>15</w:t>
      </w:r>
      <w:r>
        <w:fldChar w:fldCharType="end"/>
      </w:r>
    </w:p>
    <w:p>
      <w:pPr>
        <w:pStyle w:val="19"/>
        <w:rPr>
          <w:rFonts w:asciiTheme="minorHAnsi" w:hAnsiTheme="minorHAnsi" w:cstheme="minorBidi"/>
          <w:kern w:val="2"/>
          <w:sz w:val="21"/>
          <w:szCs w:val="22"/>
          <w:lang w:val="en-US" w:eastAsia="zh-CN"/>
        </w:rPr>
      </w:pPr>
      <w:r>
        <w:rPr>
          <w:lang w:val="en-US"/>
        </w:rPr>
        <w:t>6.</w:t>
      </w:r>
      <w:r>
        <w:rPr>
          <w:lang w:val="en-US" w:eastAsia="zh-CN"/>
        </w:rPr>
        <w:t>4</w:t>
      </w:r>
      <w:r>
        <w:rPr>
          <w:rFonts w:asciiTheme="minorHAnsi" w:hAnsiTheme="minorHAnsi" w:cstheme="minorBidi"/>
          <w:kern w:val="2"/>
          <w:sz w:val="21"/>
          <w:szCs w:val="22"/>
          <w:lang w:val="en-US" w:eastAsia="zh-CN"/>
        </w:rPr>
        <w:tab/>
      </w:r>
      <w:r>
        <w:rPr>
          <w:lang w:val="en-US"/>
        </w:rPr>
        <w:t xml:space="preserve">  Solution #</w:t>
      </w:r>
      <w:r>
        <w:rPr>
          <w:lang w:val="en-US" w:eastAsia="zh-CN"/>
        </w:rPr>
        <w:t>4</w:t>
      </w:r>
      <w:r>
        <w:rPr>
          <w:lang w:val="en-US"/>
        </w:rPr>
        <w:t>: UE access control using CAG verification</w:t>
      </w:r>
      <w:r>
        <w:tab/>
      </w:r>
      <w:r>
        <w:fldChar w:fldCharType="begin"/>
      </w:r>
      <w:r>
        <w:instrText xml:space="preserve"> PAGEREF _Toc167712689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4</w:t>
      </w:r>
      <w:r>
        <w:t>.1</w:t>
      </w:r>
      <w:r>
        <w:rPr>
          <w:rFonts w:asciiTheme="minorHAnsi" w:hAnsiTheme="minorHAnsi" w:cstheme="minorBidi"/>
          <w:kern w:val="2"/>
          <w:sz w:val="21"/>
          <w:szCs w:val="22"/>
          <w:lang w:val="en-US" w:eastAsia="zh-CN"/>
        </w:rPr>
        <w:tab/>
      </w:r>
      <w:r>
        <w:t xml:space="preserve"> </w:t>
      </w:r>
      <w:r>
        <w:rPr>
          <w:lang w:val="en-US" w:eastAsia="zh-CN"/>
        </w:rPr>
        <w:t>Introduction</w:t>
      </w:r>
      <w:r>
        <w:tab/>
      </w:r>
      <w:r>
        <w:fldChar w:fldCharType="begin"/>
      </w:r>
      <w:r>
        <w:instrText xml:space="preserve"> PAGEREF _Toc167712690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6.4.2</w:t>
      </w:r>
      <w:r>
        <w:rPr>
          <w:rFonts w:asciiTheme="minorHAnsi" w:hAnsiTheme="minorHAnsi" w:cstheme="minorBidi"/>
          <w:kern w:val="2"/>
          <w:sz w:val="21"/>
          <w:szCs w:val="22"/>
          <w:lang w:val="en-US" w:eastAsia="zh-CN"/>
        </w:rPr>
        <w:tab/>
      </w:r>
      <w:r>
        <w:rPr>
          <w:lang w:val="en-US" w:eastAsia="zh-CN"/>
        </w:rPr>
        <w:t xml:space="preserve"> Solution details</w:t>
      </w:r>
      <w:r>
        <w:tab/>
      </w:r>
      <w:r>
        <w:fldChar w:fldCharType="begin"/>
      </w:r>
      <w:r>
        <w:instrText xml:space="preserve"> PAGEREF _Toc167712691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6.4.3</w:t>
      </w:r>
      <w:r>
        <w:rPr>
          <w:rFonts w:asciiTheme="minorHAnsi" w:hAnsiTheme="minorHAnsi" w:cstheme="minorBidi"/>
          <w:kern w:val="2"/>
          <w:sz w:val="21"/>
          <w:szCs w:val="22"/>
          <w:lang w:val="en-US" w:eastAsia="zh-CN"/>
        </w:rPr>
        <w:tab/>
      </w:r>
      <w:r>
        <w:rPr>
          <w:lang w:val="en-US" w:eastAsia="zh-CN"/>
        </w:rPr>
        <w:t xml:space="preserve"> Solution Evaluation</w:t>
      </w:r>
      <w:r>
        <w:tab/>
      </w:r>
      <w:r>
        <w:fldChar w:fldCharType="begin"/>
      </w:r>
      <w:r>
        <w:instrText xml:space="preserve"> PAGEREF _Toc167712692 \h </w:instrText>
      </w:r>
      <w:r>
        <w:fldChar w:fldCharType="separate"/>
      </w:r>
      <w:r>
        <w:t>17</w:t>
      </w:r>
      <w:r>
        <w:fldChar w:fldCharType="end"/>
      </w:r>
    </w:p>
    <w:p>
      <w:pPr>
        <w:pStyle w:val="19"/>
        <w:rPr>
          <w:rFonts w:asciiTheme="minorHAnsi" w:hAnsiTheme="minorHAnsi" w:cstheme="minorBidi"/>
          <w:kern w:val="2"/>
          <w:sz w:val="21"/>
          <w:szCs w:val="22"/>
          <w:lang w:val="en-US" w:eastAsia="zh-CN"/>
        </w:rPr>
      </w:pPr>
      <w:r>
        <w:rPr>
          <w:lang w:val="en-US"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_Toc167712693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_Toc167712694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_Toc167712695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w:t>
      </w:r>
      <w:r>
        <w:t>.Y.3</w:t>
      </w:r>
      <w:r>
        <w:rPr>
          <w:rFonts w:asciiTheme="minorHAnsi" w:hAnsiTheme="minorHAnsi" w:cstheme="minorBidi"/>
          <w:kern w:val="2"/>
          <w:sz w:val="21"/>
          <w:szCs w:val="22"/>
          <w:lang w:val="en-US" w:eastAsia="zh-CN"/>
        </w:rPr>
        <w:tab/>
      </w:r>
      <w:r>
        <w:t>Evaluation</w:t>
      </w:r>
      <w:r>
        <w:tab/>
      </w:r>
      <w:r>
        <w:fldChar w:fldCharType="begin"/>
      </w:r>
      <w:r>
        <w:instrText xml:space="preserve"> PAGEREF _Toc167712696 \h </w:instrText>
      </w:r>
      <w:r>
        <w:fldChar w:fldCharType="separate"/>
      </w:r>
      <w:r>
        <w:t>17</w:t>
      </w:r>
      <w:r>
        <w:fldChar w:fldCharType="end"/>
      </w:r>
    </w:p>
    <w:p>
      <w:pPr>
        <w:pStyle w:val="20"/>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_Toc167712697 \h </w:instrText>
      </w:r>
      <w:r>
        <w:fldChar w:fldCharType="separate"/>
      </w:r>
      <w:r>
        <w:t>18</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_Toc167712698 \h </w:instrText>
      </w:r>
      <w:r>
        <w:fldChar w:fldCharType="separate"/>
      </w:r>
      <w:r>
        <w:t>19</w:t>
      </w:r>
      <w:r>
        <w:fldChar w:fldCharType="end"/>
      </w:r>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204"/>
      <w:bookmarkStart w:id="18" w:name="_Toc167701507"/>
      <w:bookmarkStart w:id="19" w:name="_Toc167712630"/>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67701508"/>
      <w:bookmarkStart w:id="24" w:name="_Toc167712631"/>
      <w:bookmarkStart w:id="25" w:name="_Toc10648"/>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6" w:name="references"/>
      <w:bookmarkEnd w:id="26"/>
      <w:bookmarkStart w:id="27" w:name="_Toc167712632"/>
      <w:bookmarkStart w:id="28" w:name="_Toc21126"/>
      <w:bookmarkStart w:id="29" w:name="_Toc167701509"/>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108"/>
        <w:rPr>
          <w:rFonts w:hint="eastAsia" w:eastAsiaTheme="minorEastAsia"/>
          <w:lang w:val="en-US" w:eastAsia="zh-CN"/>
        </w:rPr>
      </w:pPr>
      <w:r>
        <w:rPr>
          <w:rFonts w:hint="eastAsia"/>
          <w:lang w:val="en-US" w:eastAsia="zh-CN"/>
        </w:rPr>
        <w:t>[8]</w:t>
      </w:r>
      <w:r>
        <w:rPr>
          <w:rFonts w:hint="eastAsia"/>
          <w:lang w:val="en-US" w:eastAsia="zh-CN"/>
        </w:rPr>
        <w:tab/>
      </w:r>
      <w:r>
        <w:rPr>
          <w:rFonts w:hint="eastAsia"/>
          <w:lang w:val="en-US" w:eastAsia="zh-CN"/>
        </w:rPr>
        <w:t xml:space="preserve">3GPP </w:t>
      </w:r>
      <w:r>
        <w:t>TS 29.503: "5G System; Unified Data Management Services"</w:t>
      </w:r>
      <w:r>
        <w:rPr>
          <w:rFonts w:hint="eastAsia"/>
          <w:lang w:val="en-US" w:eastAsia="zh-CN"/>
        </w:rPr>
        <w:t>.</w:t>
      </w:r>
    </w:p>
    <w:p>
      <w:pPr>
        <w:pStyle w:val="108"/>
      </w:pPr>
      <w:r>
        <w:t>[</w:t>
      </w:r>
      <w:r>
        <w:rPr>
          <w:rFonts w:hint="eastAsia"/>
          <w:lang w:val="en-US" w:eastAsia="zh-CN"/>
        </w:rPr>
        <w:t>9</w:t>
      </w:r>
      <w:r>
        <w:t>]</w:t>
      </w:r>
      <w:r>
        <w:tab/>
      </w:r>
      <w:r>
        <w:t>3GPP TS 33.210: "3G security; Network Domain Security (NDS); IP network layer security".</w:t>
      </w:r>
    </w:p>
    <w:p>
      <w:pPr>
        <w:pStyle w:val="108"/>
      </w:pPr>
      <w:r>
        <w:t>[</w:t>
      </w:r>
      <w:r>
        <w:rPr>
          <w:rFonts w:hint="eastAsia"/>
          <w:lang w:val="en-US" w:eastAsia="zh-CN"/>
        </w:rPr>
        <w:t>10</w:t>
      </w:r>
      <w:r>
        <w:t>]</w:t>
      </w:r>
      <w:r>
        <w:tab/>
      </w:r>
      <w:r>
        <w:t>3GPP TS 33.501: "Security architecture and procedures for 5G system".</w:t>
      </w:r>
    </w:p>
    <w:p>
      <w:pPr>
        <w:pStyle w:val="108"/>
      </w:pPr>
    </w:p>
    <w:p>
      <w:pPr>
        <w:pStyle w:val="108"/>
      </w:pPr>
    </w:p>
    <w:p>
      <w:pPr>
        <w:pStyle w:val="82"/>
        <w:ind w:left="1702" w:hanging="1418"/>
        <w:rPr>
          <w:rFonts w:eastAsia="等线"/>
          <w:sz w:val="20"/>
          <w:szCs w:val="20"/>
          <w:lang w:val="en-US" w:eastAsia="zh-CN" w:bidi="ar"/>
        </w:rPr>
      </w:pPr>
    </w:p>
    <w:p>
      <w:pPr>
        <w:pStyle w:val="3"/>
      </w:pPr>
      <w:bookmarkStart w:id="30" w:name="definitions"/>
      <w:bookmarkEnd w:id="30"/>
      <w:bookmarkStart w:id="31" w:name="_Toc167712633"/>
      <w:bookmarkStart w:id="32" w:name="_Toc167701510"/>
      <w:bookmarkStart w:id="33" w:name="_Toc7578"/>
      <w:r>
        <w:t>3</w:t>
      </w:r>
      <w:r>
        <w:tab/>
      </w:r>
      <w:r>
        <w:t>Definitions of terms, symbols and abbreviations</w:t>
      </w:r>
      <w:bookmarkEnd w:id="31"/>
      <w:bookmarkEnd w:id="32"/>
      <w:bookmarkEnd w:id="33"/>
    </w:p>
    <w:p>
      <w:pPr>
        <w:pStyle w:val="4"/>
      </w:pPr>
      <w:bookmarkStart w:id="34" w:name="_Toc167712634"/>
      <w:bookmarkStart w:id="35" w:name="_Toc1206"/>
      <w:bookmarkStart w:id="36" w:name="_Toc167701511"/>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rFonts w:eastAsia="Malgun Gothic"/>
          <w:lang w:eastAsia="ja-JP"/>
        </w:rPr>
      </w:pPr>
    </w:p>
    <w:p>
      <w:pPr>
        <w:pStyle w:val="4"/>
      </w:pPr>
      <w:bookmarkStart w:id="37" w:name="_Toc26766"/>
      <w:bookmarkStart w:id="38" w:name="_Toc2086439"/>
      <w:bookmarkStart w:id="39" w:name="_Toc167701512"/>
      <w:bookmarkStart w:id="40" w:name="_Toc167712635"/>
      <w:r>
        <w:t>3.2</w:t>
      </w:r>
      <w:r>
        <w:tab/>
      </w:r>
      <w:r>
        <w:t>Symbols</w:t>
      </w:r>
      <w:bookmarkEnd w:id="37"/>
      <w:bookmarkEnd w:id="38"/>
      <w:bookmarkEnd w:id="39"/>
      <w:bookmarkEnd w:id="40"/>
    </w:p>
    <w:p>
      <w:pPr>
        <w:keepNext/>
      </w:pPr>
      <w:r>
        <w:t>For the purposes of the present document, the following symbols apply:</w:t>
      </w:r>
    </w:p>
    <w:p>
      <w:pPr>
        <w:pStyle w:val="111"/>
      </w:pPr>
      <w:r>
        <w:t>&lt;symbol&gt;</w:t>
      </w:r>
      <w:r>
        <w:tab/>
      </w:r>
      <w:r>
        <w:t>&lt;Explanation&gt;</w:t>
      </w:r>
    </w:p>
    <w:p>
      <w:pPr>
        <w:pStyle w:val="111"/>
      </w:pPr>
    </w:p>
    <w:p>
      <w:pPr>
        <w:pStyle w:val="4"/>
      </w:pPr>
      <w:bookmarkStart w:id="41" w:name="_Toc167712636"/>
      <w:bookmarkStart w:id="42" w:name="_Toc167701513"/>
      <w:bookmarkStart w:id="43" w:name="_Toc23282"/>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44" w:name="clause4"/>
      <w:bookmarkEnd w:id="44"/>
      <w:bookmarkStart w:id="45" w:name="_Toc167712637"/>
      <w:bookmarkStart w:id="46" w:name="_Toc167701514"/>
      <w:bookmarkStart w:id="47" w:name="_Toc11694"/>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[4] Annex I.4 are used as security assumptions in this study.</w:t>
      </w:r>
    </w:p>
    <w:p>
      <w:pPr>
        <w:pStyle w:val="3"/>
      </w:pPr>
      <w:bookmarkStart w:id="49" w:name="_Toc167712638"/>
      <w:bookmarkStart w:id="50" w:name="_Toc27824"/>
      <w:bookmarkStart w:id="51" w:name="_Toc167701515"/>
      <w:r>
        <w:rPr>
          <w:rFonts w:hint="eastAsia"/>
          <w:lang w:val="en-US" w:eastAsia="zh-CN"/>
        </w:rPr>
        <w:t>5</w:t>
      </w:r>
      <w:r>
        <w:tab/>
      </w:r>
      <w:r>
        <w:t>Key issues</w:t>
      </w:r>
      <w:bookmarkEnd w:id="48"/>
      <w:bookmarkEnd w:id="49"/>
      <w:bookmarkEnd w:id="50"/>
      <w:bookmarkEnd w:id="51"/>
    </w:p>
    <w:p>
      <w:pPr>
        <w:pStyle w:val="4"/>
        <w:rPr>
          <w:lang w:val="en-US" w:eastAsia="zh-CN"/>
        </w:rPr>
      </w:pPr>
      <w:bookmarkStart w:id="52" w:name="_Toc159226034"/>
      <w:bookmarkStart w:id="53" w:name="_Toc167712639"/>
      <w:bookmarkStart w:id="54" w:name="_Toc11064"/>
      <w:bookmarkStart w:id="55" w:name="_Toc167701516"/>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5"/>
      </w:pPr>
      <w:bookmarkStart w:id="56" w:name="_Toc167701517"/>
      <w:bookmarkStart w:id="57" w:name="_Toc159226035"/>
      <w:bookmarkStart w:id="58" w:name="_Toc167712640"/>
      <w:bookmarkStart w:id="59" w:name="_Toc22890"/>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60" w:name="_Toc167701518"/>
      <w:bookmarkStart w:id="61" w:name="_Toc159226036"/>
      <w:bookmarkStart w:id="62" w:name="_Toc167712641"/>
      <w:bookmarkStart w:id="63" w:name="_Toc15395"/>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64" w:name="_Toc167712642"/>
      <w:bookmarkStart w:id="65" w:name="_Toc159226037"/>
      <w:bookmarkStart w:id="66" w:name="_Toc3067"/>
      <w:bookmarkStart w:id="67" w:name="_Toc167701519"/>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4"/>
      </w:pPr>
      <w:bookmarkStart w:id="68" w:name="_Toc136273035"/>
      <w:bookmarkStart w:id="69" w:name="_Toc13467"/>
      <w:bookmarkStart w:id="70" w:name="_Toc167712643"/>
      <w:bookmarkStart w:id="71" w:name="_Toc167701520"/>
      <w:bookmarkStart w:id="72" w:name="_Toc107949223"/>
      <w:bookmarkStart w:id="73" w:name="_Toc136273036"/>
      <w:bookmarkStart w:id="74"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5"/>
      </w:pPr>
      <w:bookmarkStart w:id="75" w:name="_Toc167712644"/>
      <w:bookmarkStart w:id="76" w:name="_Toc12720"/>
      <w:bookmarkStart w:id="77" w:name="_Toc167701521"/>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78" w:name="_Toc167701522"/>
      <w:bookmarkStart w:id="79" w:name="_Toc22340"/>
      <w:bookmarkStart w:id="80" w:name="_Toc136273037"/>
      <w:bookmarkStart w:id="81" w:name="_Toc107949225"/>
      <w:bookmarkStart w:id="82" w:name="_Toc167712645"/>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83" w:name="_Toc107949226"/>
      <w:bookmarkStart w:id="84" w:name="_Toc19202"/>
      <w:bookmarkStart w:id="85" w:name="_Toc167712646"/>
      <w:bookmarkStart w:id="86" w:name="_Toc167701523"/>
      <w:bookmarkStart w:id="87" w:name="_Toc136273038"/>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4"/>
        <w:rPr>
          <w:rFonts w:eastAsia="宋体"/>
          <w:lang w:val="en-US" w:eastAsia="zh-CN"/>
        </w:rPr>
      </w:pPr>
      <w:bookmarkStart w:id="88" w:name="_Toc167701524"/>
      <w:bookmarkStart w:id="89" w:name="_Toc20873"/>
      <w:bookmarkStart w:id="90" w:name="_Toc167712647"/>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5"/>
        <w:rPr>
          <w:lang w:val="en-US"/>
        </w:rPr>
      </w:pPr>
      <w:bookmarkStart w:id="91" w:name="_Toc167712648"/>
      <w:bookmarkStart w:id="92" w:name="_Toc11039"/>
      <w:bookmarkStart w:id="93" w:name="_Toc155687118"/>
      <w:bookmarkStart w:id="94" w:name="_Toc167701525"/>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95" w:name="_Toc24460"/>
      <w:bookmarkStart w:id="96" w:name="_Toc155687119"/>
      <w:bookmarkStart w:id="97" w:name="_Toc167701526"/>
      <w:bookmarkStart w:id="98" w:name="_Toc167712649"/>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99" w:name="_Toc167712650"/>
      <w:bookmarkStart w:id="100" w:name="_Toc9380"/>
      <w:bookmarkStart w:id="101" w:name="_Toc155687120"/>
      <w:bookmarkStart w:id="102" w:name="_Toc167701527"/>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4"/>
        <w:rPr>
          <w:rFonts w:eastAsia="宋体"/>
          <w:lang w:val="en-US" w:eastAsia="zh-CN"/>
        </w:rPr>
      </w:pPr>
      <w:bookmarkStart w:id="103" w:name="_Toc31858"/>
      <w:bookmarkStart w:id="104" w:name="_Toc167701528"/>
      <w:bookmarkStart w:id="105" w:name="_Toc167712651"/>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5"/>
        <w:rPr>
          <w:lang w:val="en-US"/>
        </w:rPr>
      </w:pPr>
      <w:bookmarkStart w:id="106" w:name="_Toc167712652"/>
      <w:bookmarkStart w:id="107" w:name="_Toc167701529"/>
      <w:bookmarkStart w:id="108" w:name="_Toc21813"/>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rPr>
          <w:rFonts w:eastAsia="宋体"/>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s Note: Based on SA2 outcome, the access control mechanism to support UE moving between CAG cell of 5G NR Femto and CSG cell is FFS.</w:t>
      </w:r>
    </w:p>
    <w:p>
      <w:pPr>
        <w:pStyle w:val="5"/>
        <w:rPr>
          <w:lang w:val="en-US"/>
        </w:rPr>
      </w:pPr>
      <w:bookmarkStart w:id="109" w:name="_Toc167701530"/>
      <w:bookmarkStart w:id="110" w:name="_Toc27161"/>
      <w:bookmarkStart w:id="111" w:name="_Toc167712653"/>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112" w:name="_Toc167701531"/>
      <w:bookmarkStart w:id="113" w:name="_Toc167712654"/>
      <w:bookmarkStart w:id="114" w:name="_Toc20186"/>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4"/>
        <w:rPr>
          <w:rFonts w:eastAsia="宋体"/>
          <w:lang w:val="en-US" w:eastAsia="zh-CN"/>
        </w:rPr>
      </w:pPr>
      <w:bookmarkStart w:id="115" w:name="_Toc29565"/>
      <w:bookmarkStart w:id="116" w:name="_Toc167701532"/>
      <w:bookmarkStart w:id="117" w:name="_Toc167712655"/>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5"/>
        <w:rPr>
          <w:lang w:val="en-US"/>
        </w:rPr>
      </w:pPr>
      <w:bookmarkStart w:id="118" w:name="_Toc167712656"/>
      <w:bookmarkStart w:id="119" w:name="_Toc167701533"/>
      <w:bookmarkStart w:id="120" w:name="_Toc5454"/>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 xml:space="preserve">NOTE 1: This key issue will </w:t>
      </w:r>
      <w:r>
        <w:rPr>
          <w:lang w:val="en-US" w:eastAsia="zh-CN"/>
        </w:rPr>
        <w:t>be further revised based on the progress of</w:t>
      </w:r>
      <w:r>
        <w:rPr>
          <w:rFonts w:hint="eastAsia" w:eastAsia="宋体"/>
          <w:lang w:val="en-US" w:eastAsia="zh-CN"/>
        </w:rPr>
        <w:t xml:space="preserve"> RAN3.</w:t>
      </w:r>
    </w:p>
    <w:p>
      <w:pPr>
        <w:pStyle w:val="5"/>
        <w:rPr>
          <w:lang w:val="en-US"/>
        </w:rPr>
      </w:pPr>
      <w:bookmarkStart w:id="121" w:name="_Toc167712657"/>
      <w:bookmarkStart w:id="122" w:name="_Toc167701534"/>
      <w:bookmarkStart w:id="123" w:name="_Toc10077"/>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ind w:left="0" w:leftChars="0"/>
        <w:rPr>
          <w:lang w:eastAsia="zh-CN"/>
        </w:rPr>
      </w:pPr>
      <w:r>
        <w:rPr>
          <w:lang w:eastAsia="zh-CN"/>
        </w:rPr>
        <w:t>Not applicable.</w:t>
      </w:r>
    </w:p>
    <w:p>
      <w:pPr>
        <w:pStyle w:val="5"/>
        <w:rPr>
          <w:lang w:val="en-US"/>
        </w:rPr>
      </w:pPr>
      <w:bookmarkStart w:id="124" w:name="_Toc167712658"/>
      <w:bookmarkStart w:id="125" w:name="_Toc167701535"/>
      <w:bookmarkStart w:id="126" w:name="_Toc22170"/>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4"/>
        <w:rPr>
          <w:rFonts w:eastAsia="宋体"/>
          <w:lang w:val="en-US" w:eastAsia="zh-CN"/>
        </w:rPr>
      </w:pPr>
      <w:bookmarkStart w:id="127" w:name="_Toc29911"/>
      <w:bookmarkStart w:id="128" w:name="_Toc167701536"/>
      <w:bookmarkStart w:id="129" w:name="_Toc167712659"/>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5"/>
        <w:rPr>
          <w:lang w:val="en-US"/>
        </w:rPr>
      </w:pPr>
      <w:bookmarkStart w:id="130" w:name="_Toc16818"/>
      <w:bookmarkStart w:id="131" w:name="_Toc167701537"/>
      <w:bookmarkStart w:id="132" w:name="_Toc167712660"/>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133" w:name="_Toc167712661"/>
      <w:bookmarkStart w:id="134" w:name="_Toc8727"/>
      <w:bookmarkStart w:id="135" w:name="_Toc167701538"/>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136" w:name="_Toc167712662"/>
      <w:bookmarkStart w:id="137" w:name="_Toc13051"/>
      <w:bookmarkStart w:id="138" w:name="_Toc167701539"/>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4"/>
        <w:rPr>
          <w:lang w:val="en-US"/>
        </w:rPr>
      </w:pPr>
      <w:bookmarkStart w:id="139" w:name="_Toc167701540"/>
      <w:bookmarkStart w:id="140" w:name="_Toc5451"/>
      <w:bookmarkStart w:id="141" w:name="_Toc167712663"/>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5"/>
        <w:rPr>
          <w:lang w:val="en-US"/>
        </w:rPr>
      </w:pPr>
      <w:bookmarkStart w:id="142" w:name="_Toc28114"/>
      <w:bookmarkStart w:id="143" w:name="_Toc167701541"/>
      <w:bookmarkStart w:id="144" w:name="_Toc167712664"/>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5"/>
        <w:rPr>
          <w:lang w:val="en-US"/>
        </w:rPr>
      </w:pPr>
      <w:bookmarkStart w:id="145" w:name="_Toc27265"/>
      <w:bookmarkStart w:id="146" w:name="_Toc167701542"/>
      <w:bookmarkStart w:id="147" w:name="_Toc167712665"/>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5"/>
        <w:rPr>
          <w:lang w:val="en-US"/>
        </w:rPr>
      </w:pPr>
      <w:bookmarkStart w:id="148" w:name="_Toc167701543"/>
      <w:bookmarkStart w:id="149" w:name="_Toc5017"/>
      <w:bookmarkStart w:id="150" w:name="_Toc167712666"/>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4"/>
        <w:rPr>
          <w:lang w:val="en-US"/>
        </w:rPr>
      </w:pPr>
      <w:bookmarkStart w:id="151" w:name="_Toc25876"/>
      <w:bookmarkStart w:id="152" w:name="_Toc167712667"/>
      <w:bookmarkStart w:id="153" w:name="_Toc167701544"/>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5"/>
        <w:rPr>
          <w:lang w:val="en-US"/>
        </w:rPr>
      </w:pPr>
      <w:bookmarkStart w:id="154" w:name="_Toc167712668"/>
      <w:bookmarkStart w:id="155" w:name="_Toc19407"/>
      <w:bookmarkStart w:id="156" w:name="_Toc167701545"/>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5"/>
        <w:rPr>
          <w:lang w:val="en-US"/>
        </w:rPr>
      </w:pPr>
      <w:bookmarkStart w:id="157" w:name="_Toc167701546"/>
      <w:bookmarkStart w:id="158" w:name="_Toc167712669"/>
      <w:bookmarkStart w:id="159" w:name="_Toc459"/>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5"/>
        <w:rPr>
          <w:lang w:val="en-US"/>
        </w:rPr>
      </w:pPr>
      <w:bookmarkStart w:id="160" w:name="_Toc28219"/>
      <w:bookmarkStart w:id="161" w:name="_Toc167701547"/>
      <w:bookmarkStart w:id="162" w:name="_Toc167712670"/>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rFonts w:hint="eastAsia"/>
          <w:lang w:val="en-US" w:eastAsia="zh-CN"/>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rPr>
          <w:rFonts w:hint="eastAsia"/>
          <w:lang w:val="en-US" w:eastAsia="zh-CN"/>
        </w:rPr>
      </w:pPr>
    </w:p>
    <w:p>
      <w:pPr>
        <w:pStyle w:val="4"/>
        <w:rPr>
          <w:rFonts w:cs="Arial"/>
          <w:sz w:val="28"/>
          <w:szCs w:val="28"/>
        </w:rPr>
      </w:pPr>
      <w:bookmarkStart w:id="163" w:name="_Hlk157080873"/>
      <w:r>
        <w:t>5.</w:t>
      </w:r>
      <w:r>
        <w:rPr>
          <w:rFonts w:hint="eastAsia"/>
          <w:lang w:val="en-US" w:eastAsia="zh-CN"/>
        </w:rPr>
        <w:t>9</w:t>
      </w:r>
      <w:r>
        <w:tab/>
      </w:r>
      <w:r>
        <w:t>Key issue #</w:t>
      </w:r>
      <w:r>
        <w:rPr>
          <w:rFonts w:hint="eastAsia"/>
          <w:lang w:val="en-US" w:eastAsia="zh-CN"/>
        </w:rPr>
        <w:t>9</w:t>
      </w:r>
      <w:r>
        <w:t xml:space="preserve">: 5GS Core network topology hiding from 5G NR Femto deployments </w:t>
      </w:r>
    </w:p>
    <w:p>
      <w:pPr>
        <w:pStyle w:val="5"/>
      </w:pPr>
      <w:r>
        <w:t>5.</w:t>
      </w:r>
      <w:r>
        <w:rPr>
          <w:rFonts w:hint="eastAsia"/>
          <w:lang w:val="en-US" w:eastAsia="zh-CN"/>
        </w:rPr>
        <w:t>9</w:t>
      </w:r>
      <w:r>
        <w:t>.1</w:t>
      </w:r>
      <w:r>
        <w:tab/>
      </w:r>
      <w:r>
        <w:t xml:space="preserve">Key issue details </w:t>
      </w:r>
    </w:p>
    <w:p>
      <w:pPr>
        <w:spacing w:before="100" w:beforeAutospacing="1" w:after="100" w:afterAutospacing="1"/>
      </w:pPr>
      <w:r>
        <w:t>When a 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toplogy to the5G NR Femto, this may make the operator’s network vulnerable to may threats.</w:t>
      </w:r>
    </w:p>
    <w:p>
      <w:pPr>
        <w:pStyle w:val="5"/>
      </w:pPr>
      <w:r>
        <w:t>5.</w:t>
      </w:r>
      <w:r>
        <w:rPr>
          <w:rFonts w:hint="eastAsia"/>
          <w:lang w:val="en-US" w:eastAsia="zh-CN"/>
        </w:rPr>
        <w:t>9</w:t>
      </w:r>
      <w:r>
        <w:t>.2</w:t>
      </w:r>
      <w:r>
        <w:tab/>
      </w:r>
      <w:r>
        <w:t>Threats</w:t>
      </w:r>
    </w:p>
    <w:p>
      <w:pPr>
        <w:spacing w:before="100" w:beforeAutospacing="1" w:after="100" w:afterAutospacing="1"/>
      </w:pPr>
      <w:r>
        <w:t>Vsisbility of the operators’ core network toplogy to the 5G NR Femto connected over public unsecure networks, may make the operator’s network vulnerable to may threats by exposing it and provding insights about the network to potential rouge entities.</w:t>
      </w:r>
    </w:p>
    <w:p>
      <w:pPr>
        <w:pStyle w:val="5"/>
      </w:pPr>
      <w:r>
        <w:t>5.</w:t>
      </w:r>
      <w:r>
        <w:rPr>
          <w:rFonts w:hint="eastAsia"/>
          <w:lang w:val="en-US" w:eastAsia="zh-CN"/>
        </w:rPr>
        <w:t>9</w:t>
      </w:r>
      <w:r>
        <w:t>.3</w:t>
      </w:r>
      <w:r>
        <w:tab/>
      </w:r>
      <w:r>
        <w:t xml:space="preserve">Potential security requirements </w:t>
      </w:r>
    </w:p>
    <w:p>
      <w:bookmarkStart w:id="164" w:name="_Hlk116579111"/>
      <w:r>
        <w:t>The 5GS should support a mechanism to establish connectivity with the 5G NR Femto, to enable the femto cells to offer services while hiding the 5GS core network toplogy from the 5G NR Femto.</w:t>
      </w:r>
    </w:p>
    <w:p>
      <w:pPr>
        <w:pStyle w:val="113"/>
      </w:pPr>
      <w:r>
        <w:t>Editor’s Note: Solutions can consider re-using clause 4.2.5 from TS 33.320</w:t>
      </w:r>
      <w:r>
        <w:rPr>
          <w:rFonts w:hint="eastAsia"/>
          <w:lang w:val="en-US" w:eastAsia="zh-CN"/>
        </w:rPr>
        <w:t xml:space="preserve"> [2]</w:t>
      </w:r>
      <w:r>
        <w:t xml:space="preserve"> as much as possible.</w:t>
      </w:r>
    </w:p>
    <w:bookmarkEnd w:id="163"/>
    <w:bookmarkEnd w:id="164"/>
    <w:p>
      <w:pPr>
        <w:pStyle w:val="113"/>
        <w:ind w:left="0" w:firstLine="0"/>
      </w:pPr>
    </w:p>
    <w:p>
      <w:pPr>
        <w:pStyle w:val="4"/>
      </w:pPr>
      <w:bookmarkStart w:id="165" w:name="_Toc48930863"/>
      <w:bookmarkStart w:id="166" w:name="_Toc167701548"/>
      <w:bookmarkStart w:id="167" w:name="_Toc49376112"/>
      <w:bookmarkStart w:id="168" w:name="_Toc95076612"/>
      <w:bookmarkStart w:id="169" w:name="_Toc106618431"/>
      <w:bookmarkStart w:id="170" w:name="_Toc22255"/>
      <w:bookmarkStart w:id="171" w:name="_Toc56501565"/>
      <w:bookmarkStart w:id="172" w:name="_Toc167712671"/>
      <w:bookmarkStart w:id="173" w:name="_Toc513475447"/>
      <w:r>
        <w:rPr>
          <w:rFonts w:hint="eastAsia"/>
          <w:lang w:val="en-US" w:eastAsia="zh-CN"/>
        </w:rPr>
        <w:t>5</w:t>
      </w:r>
      <w:r>
        <w:t>.X</w:t>
      </w:r>
      <w:r>
        <w:tab/>
      </w:r>
      <w:r>
        <w:t>Key Issue #X: &lt;Key Issue Name&gt;</w:t>
      </w:r>
      <w:bookmarkEnd w:id="165"/>
      <w:bookmarkEnd w:id="166"/>
      <w:bookmarkEnd w:id="167"/>
      <w:bookmarkEnd w:id="168"/>
      <w:bookmarkEnd w:id="169"/>
      <w:bookmarkEnd w:id="170"/>
      <w:bookmarkEnd w:id="171"/>
      <w:bookmarkEnd w:id="172"/>
      <w:bookmarkEnd w:id="173"/>
    </w:p>
    <w:p>
      <w:pPr>
        <w:pStyle w:val="5"/>
      </w:pPr>
      <w:bookmarkStart w:id="174" w:name="_Toc167712672"/>
      <w:bookmarkStart w:id="175" w:name="_Toc513475448"/>
      <w:bookmarkStart w:id="176" w:name="_Toc18236"/>
      <w:bookmarkStart w:id="177" w:name="_Toc95076613"/>
      <w:bookmarkStart w:id="178" w:name="_Toc56501566"/>
      <w:bookmarkStart w:id="179" w:name="_Toc48930864"/>
      <w:bookmarkStart w:id="180" w:name="_Toc167701549"/>
      <w:bookmarkStart w:id="181" w:name="_Toc106618432"/>
      <w:bookmarkStart w:id="182" w:name="_Toc49376113"/>
      <w:r>
        <w:rPr>
          <w:rFonts w:hint="eastAsia"/>
          <w:lang w:val="en-US" w:eastAsia="zh-CN"/>
        </w:rPr>
        <w:t>5</w:t>
      </w:r>
      <w:r>
        <w:t>.X.1</w:t>
      </w:r>
      <w:r>
        <w:tab/>
      </w:r>
      <w:r>
        <w:t>Key issue details</w:t>
      </w:r>
      <w:bookmarkEnd w:id="174"/>
      <w:bookmarkEnd w:id="175"/>
      <w:bookmarkEnd w:id="176"/>
      <w:bookmarkEnd w:id="177"/>
      <w:bookmarkEnd w:id="178"/>
      <w:bookmarkEnd w:id="179"/>
      <w:bookmarkEnd w:id="180"/>
      <w:bookmarkEnd w:id="181"/>
      <w:bookmarkEnd w:id="182"/>
    </w:p>
    <w:p>
      <w:pPr>
        <w:pStyle w:val="5"/>
      </w:pPr>
      <w:bookmarkStart w:id="183" w:name="_Toc167701550"/>
      <w:bookmarkStart w:id="184" w:name="_Toc513475449"/>
      <w:bookmarkStart w:id="185" w:name="_Toc95076614"/>
      <w:bookmarkStart w:id="186" w:name="_Toc106618433"/>
      <w:bookmarkStart w:id="187" w:name="_Toc48930865"/>
      <w:bookmarkStart w:id="188" w:name="_Toc56501567"/>
      <w:bookmarkStart w:id="189" w:name="_Toc49376114"/>
      <w:bookmarkStart w:id="190" w:name="_Toc167712673"/>
      <w:bookmarkStart w:id="191" w:name="_Toc6601"/>
      <w:r>
        <w:rPr>
          <w:rFonts w:hint="eastAsia"/>
          <w:lang w:val="en-US" w:eastAsia="zh-CN"/>
        </w:rPr>
        <w:t>5</w:t>
      </w:r>
      <w:r>
        <w:t>.X.2</w:t>
      </w:r>
      <w:r>
        <w:tab/>
      </w:r>
      <w:r>
        <w:t>Security threats</w:t>
      </w:r>
      <w:bookmarkEnd w:id="183"/>
      <w:bookmarkEnd w:id="184"/>
      <w:bookmarkEnd w:id="185"/>
      <w:bookmarkEnd w:id="186"/>
      <w:bookmarkEnd w:id="187"/>
      <w:bookmarkEnd w:id="188"/>
      <w:bookmarkEnd w:id="189"/>
      <w:bookmarkEnd w:id="190"/>
      <w:bookmarkEnd w:id="191"/>
    </w:p>
    <w:p>
      <w:pPr>
        <w:pStyle w:val="5"/>
      </w:pPr>
      <w:bookmarkStart w:id="192" w:name="_Toc56501568"/>
      <w:bookmarkStart w:id="193" w:name="_Toc49376115"/>
      <w:bookmarkStart w:id="194" w:name="_Toc167712674"/>
      <w:bookmarkStart w:id="195" w:name="_Toc4019"/>
      <w:bookmarkStart w:id="196" w:name="_Toc106618434"/>
      <w:bookmarkStart w:id="197" w:name="_Toc48930866"/>
      <w:bookmarkStart w:id="198" w:name="_Toc167701551"/>
      <w:bookmarkStart w:id="199" w:name="_Toc95076615"/>
      <w:bookmarkStart w:id="200" w:name="_Toc513475450"/>
      <w:r>
        <w:rPr>
          <w:rFonts w:hint="eastAsia"/>
          <w:lang w:val="en-US" w:eastAsia="zh-CN"/>
        </w:rPr>
        <w:t>5</w:t>
      </w:r>
      <w:r>
        <w:t>.X.3</w:t>
      </w:r>
      <w:r>
        <w:tab/>
      </w:r>
      <w:r>
        <w:t>Potential security requirements</w:t>
      </w:r>
      <w:bookmarkEnd w:id="192"/>
      <w:bookmarkEnd w:id="193"/>
      <w:bookmarkEnd w:id="194"/>
      <w:bookmarkEnd w:id="195"/>
      <w:bookmarkEnd w:id="196"/>
      <w:bookmarkEnd w:id="197"/>
      <w:bookmarkEnd w:id="198"/>
      <w:bookmarkEnd w:id="199"/>
      <w:bookmarkEnd w:id="200"/>
    </w:p>
    <w:p>
      <w:pPr>
        <w:pStyle w:val="3"/>
      </w:pPr>
      <w:bookmarkStart w:id="201" w:name="_Toc167712675"/>
      <w:bookmarkStart w:id="202" w:name="_Toc106618435"/>
      <w:bookmarkStart w:id="203" w:name="_Toc167701552"/>
      <w:bookmarkStart w:id="204" w:name="_Toc95076616"/>
      <w:bookmarkStart w:id="205" w:name="_Toc7540"/>
      <w:r>
        <w:rPr>
          <w:rFonts w:hint="eastAsia"/>
          <w:lang w:val="en-US" w:eastAsia="zh-CN"/>
        </w:rPr>
        <w:t>6</w:t>
      </w:r>
      <w:r>
        <w:tab/>
      </w:r>
      <w:r>
        <w:t>Solutions</w:t>
      </w:r>
      <w:bookmarkEnd w:id="201"/>
      <w:bookmarkEnd w:id="202"/>
      <w:bookmarkEnd w:id="203"/>
      <w:bookmarkEnd w:id="204"/>
      <w:bookmarkEnd w:id="205"/>
    </w:p>
    <w:p>
      <w:pPr>
        <w:pStyle w:val="4"/>
        <w:rPr>
          <w:rFonts w:eastAsia="宋体"/>
        </w:rPr>
      </w:pPr>
      <w:bookmarkStart w:id="206" w:name="_Toc167701553"/>
      <w:bookmarkStart w:id="207" w:name="_Toc15653"/>
      <w:bookmarkStart w:id="208" w:name="_Toc167712676"/>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06"/>
      <w:bookmarkEnd w:id="207"/>
      <w:bookmarkEnd w:id="208"/>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989"/>
        <w:gridCol w:w="989"/>
        <w:gridCol w:w="989"/>
        <w:gridCol w:w="989"/>
        <w:gridCol w:w="989"/>
        <w:gridCol w:w="989"/>
        <w:gridCol w:w="98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95"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5</w:t>
            </w: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6</w:t>
            </w: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highlight w:val="none"/>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7</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8</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9</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10</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c>
          <w:tcPr>
            <w:tcW w:w="995"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hint="default" w:eastAsia="宋体"/>
                <w:b/>
                <w:lang w:val="en-US" w:eastAsia="zh-CN"/>
              </w:rPr>
            </w:pPr>
            <w:r>
              <w:rPr>
                <w:rFonts w:hint="eastAsia" w:eastAsia="宋体"/>
                <w:b/>
                <w:lang w:val="en-US" w:eastAsia="zh-CN"/>
              </w:rPr>
              <w:t>11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hint="eastAsia" w:eastAsia="宋体"/>
                <w:b/>
                <w:bCs/>
                <w:lang w:val="en-US" w:eastAsia="zh-CN"/>
              </w:rPr>
            </w:pPr>
            <w:r>
              <w:rPr>
                <w:rFonts w:hint="eastAsia" w:eastAsia="宋体"/>
                <w:b/>
                <w:bCs/>
                <w:lang w:val="en-US" w:eastAsia="zh-CN"/>
              </w:rPr>
              <w:t>X</w:t>
            </w:r>
          </w:p>
        </w:tc>
      </w:tr>
    </w:tbl>
    <w:p>
      <w:pPr>
        <w:pStyle w:val="113"/>
        <w:ind w:left="0" w:firstLine="0"/>
      </w:pPr>
    </w:p>
    <w:p>
      <w:pPr>
        <w:pStyle w:val="4"/>
        <w:rPr>
          <w:rFonts w:eastAsia="宋体"/>
          <w:lang w:val="en-US" w:eastAsia="zh-CN"/>
        </w:rPr>
      </w:pPr>
      <w:bookmarkStart w:id="209" w:name="_Toc31977"/>
      <w:bookmarkStart w:id="210" w:name="_Toc167701554"/>
      <w:bookmarkStart w:id="211" w:name="_Toc167712677"/>
      <w:bookmarkStart w:id="212" w:name="_Toc56501632"/>
      <w:bookmarkStart w:id="213" w:name="_Toc106618436"/>
      <w:bookmarkStart w:id="214" w:name="_Toc48930869"/>
      <w:bookmarkStart w:id="215" w:name="_Toc49376118"/>
      <w:bookmarkStart w:id="216" w:name="_Toc95076617"/>
      <w:bookmarkStart w:id="217" w:name="_Toc513475452"/>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209"/>
      <w:bookmarkEnd w:id="210"/>
      <w:bookmarkEnd w:id="211"/>
    </w:p>
    <w:p>
      <w:pPr>
        <w:pStyle w:val="5"/>
      </w:pPr>
      <w:bookmarkStart w:id="218" w:name="_Toc167701555"/>
      <w:bookmarkStart w:id="219" w:name="_Toc167712678"/>
      <w:bookmarkStart w:id="220" w:name="_Toc13318"/>
      <w:r>
        <w:rPr>
          <w:rFonts w:hint="eastAsia"/>
          <w:lang w:val="en-US" w:eastAsia="zh-CN"/>
        </w:rPr>
        <w:t>6</w:t>
      </w:r>
      <w:r>
        <w:t>.</w:t>
      </w:r>
      <w:r>
        <w:rPr>
          <w:rFonts w:hint="eastAsia"/>
          <w:lang w:val="en-US" w:eastAsia="zh-CN"/>
        </w:rPr>
        <w:t>1</w:t>
      </w:r>
      <w:r>
        <w:t>.1</w:t>
      </w:r>
      <w:r>
        <w:tab/>
      </w:r>
      <w:r>
        <w:t>Introduction</w:t>
      </w:r>
      <w:bookmarkEnd w:id="218"/>
      <w:bookmarkEnd w:id="219"/>
      <w:bookmarkEnd w:id="220"/>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5"/>
      </w:pPr>
      <w:bookmarkStart w:id="221" w:name="_Toc29349"/>
      <w:bookmarkStart w:id="222" w:name="_Toc167712679"/>
      <w:bookmarkStart w:id="223" w:name="_Toc167701556"/>
      <w:r>
        <w:rPr>
          <w:rFonts w:hint="eastAsia"/>
          <w:lang w:val="en-US" w:eastAsia="zh-CN"/>
        </w:rPr>
        <w:t>6</w:t>
      </w:r>
      <w:r>
        <w:t>.</w:t>
      </w:r>
      <w:r>
        <w:rPr>
          <w:rFonts w:hint="eastAsia"/>
          <w:lang w:val="en-US" w:eastAsia="zh-CN"/>
        </w:rPr>
        <w:t>1</w:t>
      </w:r>
      <w:r>
        <w:t>.2</w:t>
      </w:r>
      <w:r>
        <w:tab/>
      </w:r>
      <w:r>
        <w:t>Solution details</w:t>
      </w:r>
      <w:bookmarkEnd w:id="221"/>
      <w:bookmarkEnd w:id="222"/>
      <w:bookmarkEnd w:id="223"/>
    </w:p>
    <w:p>
      <w:pPr>
        <w:rPr>
          <w:rFonts w:eastAsia="宋体"/>
          <w:lang w:eastAsia="zh-CN"/>
        </w:rPr>
      </w:pPr>
      <w:r>
        <w:rPr>
          <w:rFonts w:hint="eastAsia" w:eastAsia="宋体"/>
          <w:lang w:val="en-US" w:eastAsia="zh-CN"/>
        </w:rPr>
        <w:t>T</w:t>
      </w:r>
      <w:r>
        <w:rPr>
          <w:rFonts w:eastAsia="宋体"/>
          <w:lang w:eastAsia="ko-KR"/>
        </w:rPr>
        <w:t xml:space="preserve">he </w:t>
      </w:r>
      <w:r>
        <w:rPr>
          <w:rFonts w:hint="eastAsia" w:eastAsia="宋体"/>
          <w:lang w:val="en-US" w:eastAsia="zh-CN"/>
        </w:rPr>
        <w:t>5G NR Femto owner or administrator is able to provide/update CAG information to the network.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the UDM/UDR</w:t>
      </w:r>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w:t>
      </w:r>
      <w:r>
        <w:rPr>
          <w:rFonts w:hint="eastAsia" w:eastAsia="宋体"/>
          <w:lang w:val="en-US" w:eastAsia="zh-CN"/>
        </w:rPr>
        <w:t>UDM/UDR</w:t>
      </w:r>
      <w:r>
        <w:rPr>
          <w:rFonts w:eastAsia="宋体"/>
          <w:lang w:eastAsia="zh-CN"/>
        </w:rPr>
        <w:t xml:space="preserve">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the UDM/UDR</w:t>
      </w:r>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r>
        <w:rPr>
          <w:rFonts w:hint="eastAsia" w:eastAsia="宋体"/>
          <w:lang w:val="en-US" w:eastAsia="zh-CN"/>
        </w:rPr>
        <w:t>UDM/UDR</w:t>
      </w:r>
      <w:r>
        <w:rPr>
          <w:rFonts w:eastAsia="宋体"/>
          <w:lang w:eastAsia="zh-CN"/>
        </w:rPr>
        <w:t xml:space="preserve"> uses Service-Based Interface as depicted in clause 13 </w:t>
      </w:r>
      <w:r>
        <w:rPr>
          <w:rFonts w:hint="eastAsia" w:eastAsia="宋体"/>
          <w:lang w:val="en-US" w:eastAsia="zh-CN"/>
        </w:rPr>
        <w:t xml:space="preserve">of TS 33.501 [4]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r>
        <w:rPr>
          <w:rFonts w:hint="eastAsia" w:eastAsia="宋体"/>
          <w:lang w:val="en-US" w:eastAsia="zh-CN"/>
        </w:rPr>
        <w:t>UDM/UDR</w:t>
      </w:r>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33.501[4]</w:t>
      </w:r>
      <w:r>
        <w:rPr>
          <w:rFonts w:eastAsia="等线"/>
          <w:lang w:eastAsia="zh-CN"/>
        </w:rPr>
        <w:t>.</w:t>
      </w:r>
    </w:p>
    <w:p>
      <w:pPr>
        <w:pStyle w:val="113"/>
        <w:rPr>
          <w:rFonts w:hint="default" w:eastAsia="宋体"/>
          <w:lang w:val="en-US" w:eastAsia="zh-CN"/>
        </w:rPr>
      </w:pPr>
      <w:r>
        <w:rPr>
          <w:rFonts w:hint="eastAsia" w:eastAsia="宋体"/>
          <w:lang w:val="en-US" w:eastAsia="zh-CN"/>
        </w:rPr>
        <w:t>Editor</w:t>
      </w:r>
      <w:r>
        <w:rPr>
          <w:rFonts w:hint="default" w:eastAsia="宋体"/>
          <w:lang w:val="en-US" w:eastAsia="zh-CN"/>
        </w:rPr>
        <w:t>’</w:t>
      </w:r>
      <w:r>
        <w:rPr>
          <w:rFonts w:hint="eastAsia" w:eastAsia="宋体"/>
          <w:lang w:val="en-US" w:eastAsia="zh-CN"/>
        </w:rPr>
        <w:t>s Note: The definition of 5G NR Femto Owner is to be align with SA2.</w:t>
      </w:r>
    </w:p>
    <w:p>
      <w:pPr>
        <w:pStyle w:val="5"/>
      </w:pPr>
      <w:bookmarkStart w:id="224" w:name="_Toc167701557"/>
      <w:bookmarkStart w:id="225" w:name="_Toc30032"/>
      <w:bookmarkStart w:id="226" w:name="_Toc167712680"/>
      <w:r>
        <w:rPr>
          <w:rFonts w:hint="eastAsia"/>
          <w:lang w:val="en-US" w:eastAsia="zh-CN"/>
        </w:rPr>
        <w:t>6</w:t>
      </w:r>
      <w:r>
        <w:t>.</w:t>
      </w:r>
      <w:r>
        <w:rPr>
          <w:rFonts w:hint="eastAsia"/>
          <w:lang w:val="en-US" w:eastAsia="zh-CN"/>
        </w:rPr>
        <w:t>1</w:t>
      </w:r>
      <w:r>
        <w:t>.3</w:t>
      </w:r>
      <w:r>
        <w:tab/>
      </w:r>
      <w:r>
        <w:t>Evaluation</w:t>
      </w:r>
      <w:bookmarkEnd w:id="224"/>
      <w:bookmarkEnd w:id="225"/>
      <w:bookmarkEnd w:id="226"/>
    </w:p>
    <w:p>
      <w:pPr>
        <w:rPr>
          <w:rFonts w:eastAsia="等线"/>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hint="eastAsia" w:eastAsia="等线"/>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pPr>
        <w:rPr>
          <w:rFonts w:eastAsia="等线"/>
          <w:lang w:val="en-US" w:eastAsia="zh-CN"/>
        </w:rPr>
      </w:pPr>
    </w:p>
    <w:p>
      <w:pPr>
        <w:pStyle w:val="4"/>
        <w:rPr>
          <w:rFonts w:eastAsia="宋体"/>
          <w:lang w:val="en-US" w:eastAsia="zh-CN"/>
        </w:rPr>
      </w:pPr>
      <w:bookmarkStart w:id="227" w:name="_Toc167712681"/>
      <w:bookmarkStart w:id="228" w:name="_Toc167701558"/>
      <w:bookmarkStart w:id="229" w:name="_Toc12903"/>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227"/>
      <w:bookmarkEnd w:id="228"/>
      <w:bookmarkEnd w:id="229"/>
    </w:p>
    <w:p>
      <w:pPr>
        <w:pStyle w:val="5"/>
        <w:rPr>
          <w:lang w:val="en-US"/>
        </w:rPr>
      </w:pPr>
      <w:bookmarkStart w:id="230" w:name="_Toc167712682"/>
      <w:bookmarkStart w:id="231" w:name="_Toc27085"/>
      <w:bookmarkStart w:id="232" w:name="_Toc167701559"/>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230"/>
      <w:bookmarkEnd w:id="231"/>
      <w:bookmarkEnd w:id="232"/>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5"/>
        <w:rPr>
          <w:lang w:val="en-US"/>
        </w:rPr>
      </w:pPr>
      <w:bookmarkStart w:id="233" w:name="_Toc32200"/>
      <w:bookmarkStart w:id="234" w:name="_Toc167712683"/>
      <w:bookmarkStart w:id="235" w:name="_Toc167701560"/>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33"/>
      <w:bookmarkEnd w:id="234"/>
      <w:bookmarkEnd w:id="235"/>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jc w:val="center"/>
        <w:rPr>
          <w:lang w:val="en-US" w:eastAsia="zh-CN"/>
        </w:rPr>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82"/>
        <w:overflowPunct w:val="0"/>
        <w:autoSpaceDE w:val="0"/>
        <w:autoSpaceDN w:val="0"/>
        <w:adjustRightInd w:val="0"/>
        <w:spacing w:beforeAutospacing="1"/>
        <w:ind w:left="568" w:hanging="284"/>
        <w:rPr>
          <w:rFonts w:eastAsia="宋体"/>
          <w:lang w:val="en-US" w:eastAsia="zh-CN"/>
        </w:rPr>
      </w:pPr>
      <w:r>
        <w:rPr>
          <w:rFonts w:eastAsia="宋体"/>
          <w:sz w:val="20"/>
          <w:szCs w:val="20"/>
          <w:lang w:val="en-US" w:eastAsia="zh-CN" w:bidi="ar"/>
        </w:rPr>
        <w:t>1.</w:t>
      </w:r>
      <w:r>
        <w:rPr>
          <w:rFonts w:eastAsia="宋体"/>
          <w:sz w:val="20"/>
          <w:szCs w:val="20"/>
          <w:lang w:val="en-US" w:eastAsia="zh-CN" w:bidi="ar"/>
        </w:rPr>
        <w:tab/>
      </w:r>
      <w:r>
        <w:rPr>
          <w:rFonts w:eastAsia="宋体"/>
          <w:sz w:val="20"/>
          <w:szCs w:val="20"/>
          <w:lang w:val="en-US" w:eastAsia="zh-CN" w:bidi="ar"/>
        </w:rPr>
        <w:t xml:space="preserve">Following successful device integrity check, the 5G NR Femto sends an IKE_SA_INIT request to the SeGW.  </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eastAsia="宋体"/>
          <w:sz w:val="20"/>
          <w:szCs w:val="20"/>
          <w:lang w:val="en-US" w:eastAsia="zh-CN" w:bidi="ar"/>
        </w:rPr>
        <w:t>2.</w:t>
      </w:r>
      <w:r>
        <w:rPr>
          <w:rFonts w:eastAsia="宋体"/>
          <w:sz w:val="20"/>
          <w:szCs w:val="20"/>
          <w:lang w:val="en-US" w:eastAsia="zh-CN" w:bidi="ar"/>
        </w:rPr>
        <w:tab/>
      </w:r>
      <w:r>
        <w:rPr>
          <w:rFonts w:hint="eastAsia" w:eastAsia="宋体"/>
          <w:sz w:val="20"/>
          <w:szCs w:val="20"/>
          <w:lang w:val="en-US" w:eastAsia="zh-CN" w:bidi="ar"/>
        </w:rPr>
        <w:t>T</w:t>
      </w:r>
      <w:r>
        <w:rPr>
          <w:rFonts w:eastAsia="宋体"/>
          <w:sz w:val="20"/>
          <w:szCs w:val="20"/>
          <w:lang w:val="en-US" w:eastAsia="zh-CN" w:bidi="ar"/>
        </w:rPr>
        <w:t>he SeGW</w:t>
      </w:r>
      <w:r>
        <w:rPr>
          <w:rFonts w:hint="eastAsia" w:eastAsia="宋体"/>
          <w:sz w:val="20"/>
          <w:szCs w:val="20"/>
          <w:lang w:val="en-US" w:eastAsia="zh-CN" w:bidi="ar"/>
        </w:rPr>
        <w:t xml:space="preserve"> </w:t>
      </w:r>
      <w:r>
        <w:rPr>
          <w:rFonts w:eastAsia="宋体"/>
          <w:sz w:val="20"/>
          <w:szCs w:val="20"/>
          <w:lang w:val="en-US" w:eastAsia="zh-CN" w:bidi="ar"/>
        </w:rPr>
        <w:t>sends IKE_SA_INIT re</w:t>
      </w:r>
      <w:r>
        <w:rPr>
          <w:rFonts w:hint="eastAsia" w:eastAsia="宋体"/>
          <w:sz w:val="20"/>
          <w:szCs w:val="20"/>
          <w:lang w:val="en-US" w:eastAsia="zh-CN" w:bidi="ar"/>
        </w:rPr>
        <w:t>sponse</w:t>
      </w:r>
      <w:r>
        <w:rPr>
          <w:rFonts w:eastAsia="宋体"/>
          <w:sz w:val="20"/>
          <w:szCs w:val="20"/>
          <w:lang w:val="en-US" w:eastAsia="zh-CN" w:bidi="ar"/>
        </w:rPr>
        <w:t xml:space="preserve"> to the 5G NR Femto.</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sends IKE_AUTH request message with the 5G NR Femto’s identity in the IDi payload and the AUTH payload omitted to inform the SeGW that the 5G NR Femto want</w:t>
      </w:r>
      <w:r>
        <w:rPr>
          <w:rFonts w:hint="eastAsia" w:eastAsia="宋体"/>
          <w:sz w:val="20"/>
          <w:szCs w:val="20"/>
          <w:lang w:val="en-US" w:eastAsia="zh-CN" w:bidi="ar"/>
        </w:rPr>
        <w:t>s</w:t>
      </w:r>
      <w:r>
        <w:rPr>
          <w:rFonts w:eastAsia="宋体"/>
          <w:sz w:val="20"/>
          <w:szCs w:val="20"/>
          <w:lang w:val="en-US" w:eastAsia="zh-CN" w:bidi="ar"/>
        </w:rPr>
        <w:t xml:space="preserve"> to perform EAP authentication.</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SeGW sends the Authentication Request message with an empty EAP AVP to the AAA Server, containing the identity received in IKE_AUTH request message received in step </w:t>
      </w:r>
      <w:r>
        <w:rPr>
          <w:rFonts w:hint="eastAsia" w:eastAsia="宋体"/>
          <w:sz w:val="20"/>
          <w:szCs w:val="20"/>
          <w:lang w:val="en-US" w:eastAsia="zh-CN" w:bidi="ar"/>
        </w:rPr>
        <w:t>3</w:t>
      </w:r>
      <w:r>
        <w:rPr>
          <w:rFonts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AAA Server shall fetch the subscription data and authentication vectors from</w:t>
      </w:r>
      <w:r>
        <w:rPr>
          <w:rFonts w:hint="eastAsia" w:eastAsia="宋体"/>
          <w:sz w:val="20"/>
          <w:szCs w:val="20"/>
          <w:lang w:val="en-US" w:eastAsia="zh-CN" w:bidi="ar"/>
        </w:rPr>
        <w:t xml:space="preserve"> UDM if </w:t>
      </w:r>
      <w:r>
        <w:rPr>
          <w:rFonts w:eastAsia="宋体"/>
          <w:sz w:val="20"/>
          <w:szCs w:val="20"/>
          <w:lang w:val="en-US" w:eastAsia="zh-CN" w:bidi="ar"/>
        </w:rPr>
        <w:t>the subscription data and authentication vectors</w:t>
      </w:r>
      <w:r>
        <w:rPr>
          <w:rFonts w:hint="eastAsia" w:eastAsia="宋体"/>
          <w:sz w:val="20"/>
          <w:szCs w:val="20"/>
          <w:lang w:val="en-US" w:eastAsia="zh-CN" w:bidi="ar"/>
        </w:rPr>
        <w:t xml:space="preserve"> are not configured in the AAA Server. </w:t>
      </w:r>
      <w:r>
        <w:rPr>
          <w:rFonts w:eastAsia="宋体"/>
          <w:sz w:val="20"/>
          <w:szCs w:val="20"/>
          <w:lang w:val="en-US" w:eastAsia="zh-CN" w:bidi="ar"/>
        </w:rPr>
        <w:t>The AAA Server initiates the authentication challenge.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sends IKE_AUTH response to 5G NR Femto. The EAP message received from the AAA Server (EAP-Request/AKA-Challenge) is included in order to start the EAP procedure over IKEv2.</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5G NR Femto processes the EAP challenge message and </w:t>
      </w:r>
      <w:r>
        <w:rPr>
          <w:rFonts w:hint="eastAsia" w:eastAsia="宋体"/>
          <w:sz w:val="20"/>
          <w:szCs w:val="20"/>
          <w:lang w:val="en-US" w:eastAsia="zh-CN" w:bidi="ar"/>
        </w:rPr>
        <w:t>verifies</w:t>
      </w:r>
      <w:r>
        <w:rPr>
          <w:rFonts w:eastAsia="宋体"/>
          <w:sz w:val="20"/>
          <w:szCs w:val="20"/>
          <w:lang w:val="en-US" w:eastAsia="zh-CN" w:bidi="ar"/>
        </w:rPr>
        <w:t xml:space="preserve"> the AUTN and generat</w:t>
      </w:r>
      <w:r>
        <w:rPr>
          <w:rFonts w:hint="eastAsia" w:eastAsia="宋体"/>
          <w:sz w:val="20"/>
          <w:szCs w:val="20"/>
          <w:lang w:val="en-US" w:eastAsia="zh-CN" w:bidi="ar"/>
        </w:rPr>
        <w:t>es</w:t>
      </w:r>
      <w:r>
        <w:rPr>
          <w:rFonts w:eastAsia="宋体"/>
          <w:sz w:val="20"/>
          <w:szCs w:val="20"/>
          <w:lang w:val="en-US" w:eastAsia="zh-CN" w:bidi="ar"/>
        </w:rPr>
        <w:t xml:space="preserve"> the RES parameters.The 5G NR Femto sends the IKE_AUTH request with the EAP-Response/AKA-Challenge to the SeGW.</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forwards the EAP-Response/AKA-Challenge message to the AAA Server.</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10</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EAP Success message is forwarded to the 5G NR Femto over IKEv2 in IKE_AUTH response..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11</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takes its own copy of the MSK as input to generate the AUTH parameter to authenticate the first IKE_SA_INIT message.</w:t>
      </w:r>
      <w:r>
        <w:rPr>
          <w:rFonts w:hint="eastAsia" w:eastAsia="宋体"/>
          <w:sz w:val="20"/>
          <w:szCs w:val="20"/>
          <w:lang w:val="en-US" w:eastAsia="zh-CN" w:bidi="ar"/>
        </w:rPr>
        <w:t xml:space="preserve"> The </w:t>
      </w:r>
      <w:r>
        <w:rPr>
          <w:rFonts w:eastAsia="宋体"/>
          <w:sz w:val="20"/>
          <w:szCs w:val="20"/>
          <w:lang w:val="en-US" w:eastAsia="zh-CN" w:bidi="ar"/>
        </w:rPr>
        <w:t>IKE_AUTH request with the AUTH parameter is sent to the SeGW</w:t>
      </w:r>
      <w:r>
        <w:rPr>
          <w:rFonts w:hint="eastAsia"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w:t>
      </w:r>
      <w:r>
        <w:rPr>
          <w:rFonts w:eastAsia="宋体"/>
          <w:sz w:val="20"/>
          <w:szCs w:val="20"/>
          <w:lang w:val="en-US" w:eastAsia="zh-CN" w:bidi="ar"/>
        </w:rPr>
        <w:t>2.</w:t>
      </w:r>
      <w:r>
        <w:rPr>
          <w:rFonts w:eastAsia="宋体"/>
          <w:sz w:val="20"/>
          <w:szCs w:val="20"/>
          <w:lang w:val="en-US" w:eastAsia="zh-CN" w:bidi="ar"/>
        </w:rPr>
        <w:tab/>
      </w:r>
      <w:r>
        <w:rPr>
          <w:rFonts w:eastAsia="宋体"/>
          <w:sz w:val="20"/>
          <w:szCs w:val="20"/>
          <w:lang w:val="en-US" w:eastAsia="zh-CN" w:bidi="ar"/>
        </w:rPr>
        <w:t>The SeGW checks the correctness of the AUTH received from the 5G NR Femto.</w:t>
      </w:r>
      <w:r>
        <w:rPr>
          <w:rFonts w:hint="eastAsia" w:eastAsia="宋体"/>
          <w:sz w:val="20"/>
          <w:szCs w:val="20"/>
          <w:lang w:val="en-US" w:eastAsia="zh-CN" w:bidi="ar"/>
        </w:rPr>
        <w:t xml:space="preserve"> The MSK received in step 9 is used by the SeGW to generate the AUTH parameters in order to authenticate the IKE_SA_INIT phase messages. Then the IKE_AUTH response with AUTH parameter is sent to the </w:t>
      </w:r>
      <w:r>
        <w:rPr>
          <w:rFonts w:eastAsia="宋体"/>
          <w:sz w:val="20"/>
          <w:szCs w:val="20"/>
          <w:lang w:val="en-US" w:eastAsia="zh-CN" w:bidi="ar"/>
        </w:rPr>
        <w:t>5G NR Femto</w:t>
      </w:r>
      <w:r>
        <w:rPr>
          <w:rFonts w:hint="eastAsia" w:eastAsia="宋体"/>
          <w:sz w:val="20"/>
          <w:szCs w:val="20"/>
          <w:lang w:val="en-US" w:eastAsia="zh-CN" w:bidi="ar"/>
        </w:rPr>
        <w:t xml:space="preserve"> together with the configuration payload, security associations and the rest of the IKEv2 parameters and the IKEv2 negotiation terminates.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5"/>
        <w:rPr>
          <w:lang w:val="en-US"/>
        </w:rPr>
      </w:pPr>
      <w:bookmarkStart w:id="236" w:name="_Toc16578"/>
      <w:bookmarkStart w:id="237" w:name="_Toc167712684"/>
      <w:bookmarkStart w:id="238" w:name="_Toc167701561"/>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36"/>
      <w:bookmarkEnd w:id="237"/>
      <w:bookmarkEnd w:id="238"/>
    </w:p>
    <w:p>
      <w:pPr>
        <w:rPr>
          <w:rFonts w:hint="eastAsia" w:eastAsia="等线"/>
          <w:lang w:val="en-US" w:eastAsia="zh-CN" w:bidi="ar"/>
        </w:rPr>
      </w:pPr>
      <w:r>
        <w:rPr>
          <w:rFonts w:hint="eastAsia"/>
          <w:lang w:val="en-US" w:eastAsia="zh-CN"/>
        </w:rPr>
        <w:t xml:space="preserve">This solution addresses KI#2 by reusing </w:t>
      </w:r>
      <w:r>
        <w:rPr>
          <w:rFonts w:eastAsia="等线"/>
          <w:lang w:val="en-US" w:eastAsia="zh-CN" w:bidi="ar"/>
        </w:rPr>
        <w:t>IKEv2 certificate-based authentication</w:t>
      </w:r>
      <w:r>
        <w:rPr>
          <w:rFonts w:hint="eastAsia" w:eastAsia="等线"/>
          <w:lang w:val="en-US" w:eastAsia="zh-CN" w:bidi="ar"/>
        </w:rPr>
        <w:t xml:space="preserve"> and adding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 </w:t>
      </w:r>
    </w:p>
    <w:p>
      <w:pPr>
        <w:rPr>
          <w:rFonts w:hint="default" w:eastAsia="宋体"/>
          <w:lang w:val="en-US" w:eastAsia="zh-CN"/>
        </w:rPr>
      </w:pPr>
      <w:r>
        <w:rPr>
          <w:rFonts w:hint="eastAsia" w:eastAsia="等线"/>
          <w:lang w:val="en-US" w:eastAsia="zh-CN" w:bidi="ar"/>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the 5G NR Femto needs to be provided by means of a UICC, A</w:t>
      </w:r>
      <w:r>
        <w:rPr>
          <w:rFonts w:eastAsia="等线"/>
          <w:lang w:val="en-US" w:eastAsia="zh-CN" w:bidi="ar"/>
        </w:rPr>
        <w:t>AA server needs to be introduced to the 5GC, and the UDM needs to support AAA server, the interface between AAA, UDM needs to be further defined.</w:t>
      </w:r>
    </w:p>
    <w:p>
      <w:pPr>
        <w:rPr>
          <w:lang w:val="en-US" w:eastAsia="zh-CN"/>
        </w:rPr>
      </w:pPr>
    </w:p>
    <w:p>
      <w:pPr>
        <w:pStyle w:val="4"/>
      </w:pPr>
      <w:bookmarkStart w:id="239" w:name="_Toc167701562"/>
      <w:bookmarkStart w:id="240" w:name="_Toc167712685"/>
      <w:bookmarkStart w:id="241" w:name="_Toc12996"/>
      <w:r>
        <w:t>6.</w:t>
      </w:r>
      <w:r>
        <w:rPr>
          <w:rFonts w:hint="eastAsia"/>
          <w:lang w:val="en-US" w:eastAsia="zh-CN"/>
        </w:rPr>
        <w:t>3</w:t>
      </w:r>
      <w:r>
        <w:tab/>
      </w:r>
      <w:r>
        <w:t>Solution #</w:t>
      </w:r>
      <w:r>
        <w:rPr>
          <w:highlight w:val="none"/>
          <w:lang w:val="en-US" w:eastAsia="zh-CN"/>
        </w:rPr>
        <w:t>3</w:t>
      </w:r>
      <w:r>
        <w:t>: Solution to secure backhaul of 5G NR Femto</w:t>
      </w:r>
      <w:bookmarkEnd w:id="239"/>
      <w:bookmarkEnd w:id="240"/>
      <w:bookmarkEnd w:id="241"/>
    </w:p>
    <w:p>
      <w:pPr>
        <w:pStyle w:val="5"/>
      </w:pPr>
      <w:bookmarkStart w:id="242" w:name="_Toc167712686"/>
      <w:bookmarkStart w:id="243" w:name="_Toc17627"/>
      <w:bookmarkStart w:id="244" w:name="_Toc167701563"/>
      <w:r>
        <w:t>6.</w:t>
      </w:r>
      <w:r>
        <w:rPr>
          <w:highlight w:val="none"/>
          <w:lang w:val="en-US" w:eastAsia="zh-CN"/>
        </w:rPr>
        <w:t>3</w:t>
      </w:r>
      <w:r>
        <w:t>.1</w:t>
      </w:r>
      <w:r>
        <w:tab/>
      </w:r>
      <w:r>
        <w:t>Introduction</w:t>
      </w:r>
      <w:bookmarkEnd w:id="242"/>
      <w:bookmarkEnd w:id="243"/>
      <w:bookmarkEnd w:id="244"/>
    </w:p>
    <w:p>
      <w:r>
        <w:t xml:space="preserve">The proposed solution addresses the security requirement of key issue#2 and key issue#5. </w:t>
      </w:r>
    </w:p>
    <w:p>
      <w:pPr>
        <w:pStyle w:val="5"/>
      </w:pPr>
      <w:bookmarkStart w:id="245" w:name="_Toc19314"/>
      <w:bookmarkStart w:id="246" w:name="_Toc167712687"/>
      <w:bookmarkStart w:id="247" w:name="_Toc167701564"/>
      <w:r>
        <w:t>6.</w:t>
      </w:r>
      <w:r>
        <w:rPr>
          <w:highlight w:val="none"/>
          <w:lang w:val="en-US" w:eastAsia="zh-CN"/>
        </w:rPr>
        <w:t>3</w:t>
      </w:r>
      <w:r>
        <w:t>.2</w:t>
      </w:r>
      <w:r>
        <w:tab/>
      </w:r>
      <w:r>
        <w:t>Solution details</w:t>
      </w:r>
      <w:bookmarkEnd w:id="245"/>
      <w:bookmarkEnd w:id="246"/>
      <w:bookmarkEnd w:id="247"/>
    </w:p>
    <w:p>
      <w:r>
        <w:t>The SeGW network element at the border of security domains can be deployed. Here, the 5G NR Femto is in customer premises in one security domain, and the 5GS is in MNO in another security domain. The SeGW in the 3GPP system architecture sits at the front of any form of potential 5G NR Femto aggregation function, if exists, and interacts with 5G NR Femto as shown in figure 6.</w:t>
      </w:r>
      <w:r>
        <w:rPr>
          <w:highlight w:val="none"/>
          <w:lang w:val="en-US" w:eastAsia="zh-CN"/>
        </w:rPr>
        <w:t>3</w:t>
      </w:r>
      <w:r>
        <w:t>.1.</w:t>
      </w:r>
    </w:p>
    <w:p>
      <w:pPr>
        <w:pStyle w:val="114"/>
      </w:pPr>
      <w:r>
        <w:rPr>
          <w:lang w:val="en-US" w:eastAsia="zh-CN"/>
        </w:rPr>
        <w:drawing>
          <wp:inline distT="0" distB="0" distL="114300" distR="114300">
            <wp:extent cx="6113145" cy="2780665"/>
            <wp:effectExtent l="0" t="0" r="8255" b="63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1"/>
                    <a:stretch>
                      <a:fillRect/>
                    </a:stretch>
                  </pic:blipFill>
                  <pic:spPr>
                    <a:xfrm>
                      <a:off x="0" y="0"/>
                      <a:ext cx="6113145" cy="2780665"/>
                    </a:xfrm>
                    <a:prstGeom prst="rect">
                      <a:avLst/>
                    </a:prstGeom>
                    <a:noFill/>
                    <a:ln>
                      <a:noFill/>
                    </a:ln>
                  </pic:spPr>
                </pic:pic>
              </a:graphicData>
            </a:graphic>
          </wp:inline>
        </w:drawing>
      </w:r>
    </w:p>
    <w:p>
      <w:pPr>
        <w:pStyle w:val="121"/>
      </w:pPr>
      <w:r>
        <w:t>Figure 6.</w:t>
      </w:r>
      <w:r>
        <w:rPr>
          <w:highlight w:val="none"/>
          <w:lang w:val="en-US" w:eastAsia="zh-CN"/>
        </w:rPr>
        <w:t>3</w:t>
      </w:r>
      <w:r>
        <w:t>.</w:t>
      </w:r>
      <w:r>
        <w:fldChar w:fldCharType="begin"/>
      </w:r>
      <w:r>
        <w:instrText xml:space="preserve"> SEQ Figure \* ARABIC </w:instrText>
      </w:r>
      <w:r>
        <w:fldChar w:fldCharType="separate"/>
      </w:r>
      <w:r>
        <w:t>1</w:t>
      </w:r>
      <w:r>
        <w:fldChar w:fldCharType="end"/>
      </w:r>
      <w:r>
        <w:t xml:space="preserve"> Secure backhaul for 5G NR Femto</w:t>
      </w:r>
    </w:p>
    <w:p>
      <w:r>
        <w:t>The SeGW can provide the following security properties to address KI#2 and KI#5: mutual authentication, topology hiding, confidentiality/integrity and anti-replay protection.</w:t>
      </w:r>
    </w:p>
    <w:p>
      <w:r>
        <w:t>The HgNB and SeGW can inherit principles from clauses 4.3.1, 4.4.2, 4.4.3, and 7 of TS 33.320 [</w:t>
      </w:r>
      <w:r>
        <w:rPr>
          <w:rFonts w:hint="eastAsia"/>
          <w:lang w:val="en-US" w:eastAsia="zh-CN"/>
        </w:rPr>
        <w:t>2</w:t>
      </w:r>
      <w:r>
        <w:t xml:space="preserve">].  </w:t>
      </w:r>
    </w:p>
    <w:p>
      <w:pPr>
        <w:pStyle w:val="113"/>
      </w:pPr>
      <w:r>
        <w:t>Editor's Note: Any form of aggregation in the 5G NR Femto backhaul is an architectural decision by RAN3/SA2.</w:t>
      </w:r>
    </w:p>
    <w:p>
      <w:pPr>
        <w:pStyle w:val="5"/>
      </w:pPr>
      <w:bookmarkStart w:id="248" w:name="_Toc24965"/>
      <w:bookmarkStart w:id="249" w:name="_Toc167701565"/>
      <w:bookmarkStart w:id="250" w:name="_Toc167712688"/>
      <w:r>
        <w:t>6.</w:t>
      </w:r>
      <w:r>
        <w:rPr>
          <w:highlight w:val="none"/>
          <w:lang w:val="en-US" w:eastAsia="zh-CN"/>
        </w:rPr>
        <w:t>3</w:t>
      </w:r>
      <w:r>
        <w:t>.3</w:t>
      </w:r>
      <w:r>
        <w:tab/>
      </w:r>
      <w:r>
        <w:t>Evaluation</w:t>
      </w:r>
      <w:bookmarkEnd w:id="248"/>
      <w:bookmarkEnd w:id="249"/>
      <w:bookmarkEnd w:id="250"/>
    </w:p>
    <w:p>
      <w:r>
        <w:t>The solution is agnostic to system architecture options work in progress in TR 38.799 [</w:t>
      </w:r>
      <w:r>
        <w:rPr>
          <w:rFonts w:hint="eastAsia"/>
          <w:lang w:val="en-US" w:eastAsia="zh-CN"/>
        </w:rPr>
        <w:t>6</w:t>
      </w:r>
      <w:r>
        <w:t xml:space="preserve">]. i.e., whether there is an 5G NR Femto Access Gateway for 5G NR Femto aggregation, or vCU provides aggregation capability, or there is no aggregation of any kind in the backhaul. </w:t>
      </w:r>
    </w:p>
    <w:p>
      <w:pPr>
        <w:rPr>
          <w:lang w:val="en-US" w:eastAsia="zh-CN"/>
        </w:rPr>
      </w:pPr>
    </w:p>
    <w:p>
      <w:pPr>
        <w:pStyle w:val="4"/>
        <w:rPr>
          <w:lang w:val="en-US"/>
        </w:rPr>
      </w:pPr>
      <w:bookmarkStart w:id="251" w:name="_Toc16500"/>
      <w:bookmarkStart w:id="252" w:name="_Toc167712689"/>
      <w:r>
        <w:rPr>
          <w:lang w:val="en-US"/>
        </w:rPr>
        <w:t>6.</w:t>
      </w:r>
      <w:r>
        <w:rPr>
          <w:lang w:val="en-US" w:eastAsia="zh-CN"/>
        </w:rPr>
        <w:t>4</w:t>
      </w:r>
      <w:r>
        <w:rPr>
          <w:lang w:val="en-US"/>
        </w:rPr>
        <w:tab/>
      </w:r>
      <w:r>
        <w:rPr>
          <w:lang w:val="en-US"/>
        </w:rPr>
        <w:tab/>
      </w:r>
      <w:r>
        <w:rPr>
          <w:lang w:val="en-US"/>
        </w:rPr>
        <w:tab/>
      </w:r>
      <w:r>
        <w:rPr>
          <w:lang w:val="en-US"/>
        </w:rPr>
        <w:t>Solution #</w:t>
      </w:r>
      <w:r>
        <w:rPr>
          <w:lang w:val="en-US" w:eastAsia="zh-CN"/>
        </w:rPr>
        <w:t>4</w:t>
      </w:r>
      <w:r>
        <w:rPr>
          <w:lang w:val="en-US"/>
        </w:rPr>
        <w:t>: UE access control using CAG verification</w:t>
      </w:r>
      <w:bookmarkEnd w:id="251"/>
      <w:bookmarkEnd w:id="252"/>
    </w:p>
    <w:p>
      <w:pPr>
        <w:pStyle w:val="5"/>
        <w:rPr>
          <w:lang w:val="en-US" w:eastAsia="zh-CN"/>
        </w:rPr>
      </w:pPr>
      <w:bookmarkStart w:id="253" w:name="_Toc167712690"/>
      <w:bookmarkStart w:id="254" w:name="_Toc9248"/>
      <w:r>
        <w:t>6.</w:t>
      </w:r>
      <w:r>
        <w:rPr>
          <w:lang w:val="en-US" w:eastAsia="zh-CN"/>
        </w:rPr>
        <w:t>4</w:t>
      </w:r>
      <w:r>
        <w:t>.1</w:t>
      </w:r>
      <w:r>
        <w:tab/>
      </w:r>
      <w:r>
        <w:tab/>
      </w:r>
      <w:r>
        <w:rPr>
          <w:lang w:val="en-US" w:eastAsia="zh-CN"/>
        </w:rPr>
        <w:t>Introduction</w:t>
      </w:r>
      <w:bookmarkEnd w:id="253"/>
      <w:bookmarkEnd w:id="254"/>
    </w:p>
    <w:p>
      <w:pPr>
        <w:spacing w:after="0"/>
        <w:jc w:val="both"/>
      </w:pPr>
      <w:r>
        <w:t>This solution assumes that secure connection between 5G NR Femto and Serving Network is pre-established.</w:t>
      </w:r>
    </w:p>
    <w:p>
      <w:pPr>
        <w:spacing w:after="0"/>
        <w:jc w:val="both"/>
      </w:pPr>
    </w:p>
    <w:p>
      <w:pPr>
        <w:spacing w:after="0"/>
        <w:jc w:val="both"/>
      </w:pPr>
      <w:r>
        <w:t>This solution proposes the following:</w:t>
      </w:r>
    </w:p>
    <w:p>
      <w:pPr>
        <w:numPr>
          <w:ilvl w:val="0"/>
          <w:numId w:val="12"/>
        </w:numPr>
        <w:spacing w:after="0"/>
        <w:jc w:val="both"/>
      </w:pPr>
      <w:r>
        <w:t>Include Cell Access Mode, CAG ID and 5G NR Femto ID along with NAS Registration Request message from 5G NR Femto to AMF.</w:t>
      </w:r>
    </w:p>
    <w:p>
      <w:pPr>
        <w:numPr>
          <w:ilvl w:val="0"/>
          <w:numId w:val="12"/>
        </w:numPr>
        <w:spacing w:after="0"/>
        <w:jc w:val="both"/>
      </w:pPr>
      <w:r>
        <w:t>If AMF receives the cell access mode as closed access mode, AMF requests UDM to provide allowed CAG list for the UE requesting for the NAS registration.</w:t>
      </w:r>
    </w:p>
    <w:p>
      <w:pPr>
        <w:numPr>
          <w:ilvl w:val="0"/>
          <w:numId w:val="12"/>
        </w:numPr>
        <w:spacing w:after="0"/>
        <w:jc w:val="both"/>
      </w:pPr>
      <w:r>
        <w:t>If the CAG ID received from 5G NR Femto is in the allowed CAG list received from UDM, AMF proceeds with UE authentication procedure and subsequent security context establishments as per legacy procedures.</w:t>
      </w:r>
    </w:p>
    <w:p>
      <w:pPr>
        <w:numPr>
          <w:ilvl w:val="0"/>
          <w:numId w:val="12"/>
        </w:numPr>
        <w:spacing w:after="0"/>
        <w:jc w:val="both"/>
      </w:pPr>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numPr>
          <w:ilvl w:val="0"/>
          <w:numId w:val="12"/>
        </w:numPr>
        <w:spacing w:after="0"/>
        <w:jc w:val="both"/>
      </w:pPr>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5"/>
        <w:rPr>
          <w:lang w:val="en-US" w:eastAsia="zh-CN"/>
        </w:rPr>
      </w:pPr>
      <w:bookmarkStart w:id="255" w:name="_Toc167712691"/>
      <w:bookmarkStart w:id="256" w:name="_Toc3045"/>
      <w:r>
        <w:rPr>
          <w:lang w:val="en-US" w:eastAsia="zh-CN"/>
        </w:rPr>
        <w:t>6.4.2</w:t>
      </w:r>
      <w:r>
        <w:rPr>
          <w:lang w:val="en-US" w:eastAsia="zh-CN"/>
        </w:rPr>
        <w:tab/>
      </w:r>
      <w:r>
        <w:rPr>
          <w:lang w:val="en-US" w:eastAsia="zh-CN"/>
        </w:rPr>
        <w:tab/>
      </w:r>
      <w:r>
        <w:rPr>
          <w:lang w:val="en-US" w:eastAsia="zh-CN"/>
        </w:rPr>
        <w:t>Solution details</w:t>
      </w:r>
      <w:bookmarkEnd w:id="255"/>
      <w:bookmarkEnd w:id="256"/>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jc w:val="both"/>
      </w:pPr>
      <w:r>
        <w:rPr>
          <w:rFonts w:eastAsia="等线"/>
        </w:rPr>
        <w:object>
          <v:shape id="_x0000_i1025" o:spt="75" type="#_x0000_t75" style="height:327.15pt;width:476.95pt;" o:ole="t" filled="f" o:preferrelative="t" stroked="f" coordsize="21600,21600">
            <v:path/>
            <v:fill on="f" alignshape="1" focussize="0,0"/>
            <v:stroke on="f"/>
            <v:imagedata r:id="rId13" grayscale="f" bilevel="f" o:title=""/>
            <o:lock v:ext="edit" aspectratio="t"/>
            <w10:wrap type="none"/>
            <w10:anchorlock/>
          </v:shape>
          <o:OLEObject Type="Embed" ProgID="Visio.Drawing.15" ShapeID="_x0000_i1025" DrawAspect="Content" ObjectID="_1468075725" r:id="rId12">
            <o:LockedField>false</o:LockedField>
          </o:OLEObject>
        </w:object>
      </w:r>
    </w:p>
    <w:p>
      <w:pPr>
        <w:pStyle w:val="29"/>
        <w:jc w:val="center"/>
      </w:pPr>
      <w:bookmarkStart w:id="257" w:name="_Ref165632127"/>
      <w:r>
        <w:t xml:space="preserve">Figure </w:t>
      </w:r>
      <w:bookmarkEnd w:id="257"/>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rPr>
          <w:rFonts w:eastAsia="等线"/>
        </w:rPr>
      </w:pPr>
      <w:r>
        <w:t xml:space="preserve">In both scenarios, AMF requests UDM to provide allowed CAG list and checks if the CAG ID received from 5G NR Femto along with NAS registration request is in the received allowed CAG list. </w:t>
      </w:r>
      <w:r>
        <w:rPr>
          <w:rFonts w:eastAsia="等线"/>
        </w:rPr>
        <w:t>Implementations can re-use existing CAG verification which is performed at UDM, as per clause 5.4.2.2.2 (Step 2b) from TS 29.503 [X], in which case, 200 OK or 403 Forbidden responses can be sent by the UDM according to success or failure respectively.</w:t>
      </w:r>
    </w:p>
    <w:p>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jc w:val="both"/>
      </w:pPr>
      <w:r>
        <w:rPr>
          <w:rFonts w:eastAsia="等线"/>
        </w:rPr>
        <w:object>
          <v:shape id="_x0000_i1027" o:spt="75" type="#_x0000_t75" style="height:378.55pt;width:482.1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7" DrawAspect="Content" ObjectID="_1468075726" r:id="rId14">
            <o:LockedField>false</o:LockedField>
          </o:OLEObject>
        </w:object>
      </w:r>
    </w:p>
    <w:p>
      <w:pPr>
        <w:pStyle w:val="29"/>
        <w:jc w:val="center"/>
      </w:pPr>
      <w:bookmarkStart w:id="258" w:name="_Ref165632167"/>
      <w:r>
        <w:t xml:space="preserve">Figure </w:t>
      </w:r>
      <w:bookmarkEnd w:id="258"/>
      <w:r>
        <w:rPr>
          <w:rFonts w:hint="eastAsia"/>
          <w:lang w:val="en-US" w:eastAsia="zh-CN"/>
        </w:rPr>
        <w:t>6.4.2-2</w:t>
      </w:r>
      <w:r>
        <w:t>: CAG verification after UE authentication</w:t>
      </w:r>
    </w:p>
    <w:p>
      <w:pPr>
        <w:keepLines/>
        <w:rPr>
          <w:rFonts w:eastAsia="等线"/>
          <w:iCs/>
        </w:rPr>
      </w:pPr>
      <w:r>
        <w:rPr>
          <w:rFonts w:eastAsia="等线"/>
          <w:iCs/>
        </w:rPr>
        <w:t>This solution proposes re-use of the following:</w:t>
      </w:r>
    </w:p>
    <w:p>
      <w:pPr>
        <w:keepLines/>
        <w:numPr>
          <w:ilvl w:val="0"/>
          <w:numId w:val="13"/>
        </w:numPr>
        <w:rPr>
          <w:rFonts w:eastAsia="等线"/>
          <w:iCs/>
        </w:rPr>
      </w:pPr>
      <w:r>
        <w:rPr>
          <w:rFonts w:eastAsia="等线"/>
          <w:iCs/>
        </w:rPr>
        <w:t>Clause 5.4.2.2.2 (Step 2b) from TS 29.503 [</w:t>
      </w:r>
      <w:r>
        <w:rPr>
          <w:rFonts w:hint="eastAsia" w:eastAsia="等线"/>
          <w:iCs/>
          <w:highlight w:val="none"/>
          <w:lang w:val="en-US" w:eastAsia="zh-CN"/>
        </w:rPr>
        <w:t>8</w:t>
      </w:r>
      <w:r>
        <w:rPr>
          <w:rFonts w:eastAsia="等线"/>
          <w:iCs/>
        </w:rPr>
        <w:t xml:space="preserve">] </w:t>
      </w:r>
      <w:r>
        <w:t>defines the CAG verification before UE authentication by the UDM</w:t>
      </w:r>
      <w:r>
        <w:rPr>
          <w:rFonts w:eastAsia="等线"/>
          <w:iCs/>
        </w:rPr>
        <w:t>.</w:t>
      </w:r>
    </w:p>
    <w:p>
      <w:pPr>
        <w:keepLines/>
        <w:numPr>
          <w:ilvl w:val="1"/>
          <w:numId w:val="13"/>
        </w:numPr>
        <w:rPr>
          <w:rFonts w:eastAsia="等线"/>
          <w:iCs/>
        </w:rPr>
      </w:pPr>
      <w:r>
        <w:rPr>
          <w:rFonts w:eastAsia="等线"/>
          <w:iCs/>
        </w:rPr>
        <w:t xml:space="preserve">Solution proposes that reject to be done before or after UE authentication, </w:t>
      </w:r>
      <w:r>
        <w:t>if CAG verification fails</w:t>
      </w:r>
      <w:r>
        <w:rPr>
          <w:rFonts w:eastAsia="等线"/>
          <w:iCs/>
        </w:rPr>
        <w:t>.</w:t>
      </w:r>
    </w:p>
    <w:p>
      <w:pPr>
        <w:keepLines/>
        <w:numPr>
          <w:ilvl w:val="1"/>
          <w:numId w:val="13"/>
        </w:numPr>
        <w:rPr>
          <w:rFonts w:eastAsia="等线"/>
          <w:iCs/>
        </w:rPr>
      </w:pPr>
      <w:r>
        <w:rPr>
          <w:rFonts w:eastAsia="等线"/>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pPr>
        <w:keepLines/>
        <w:numPr>
          <w:ilvl w:val="0"/>
          <w:numId w:val="13"/>
        </w:numPr>
        <w:rPr>
          <w:rFonts w:eastAsia="等线"/>
          <w:iCs/>
        </w:rPr>
      </w:pPr>
      <w:r>
        <w:rPr>
          <w:rFonts w:eastAsia="等线"/>
          <w:iCs/>
        </w:rPr>
        <w:t>TS 24.501 [7] clause 9.11.3.2: Sending NAS registration reject message with existing cause as unauthorized CAG access if:</w:t>
      </w:r>
    </w:p>
    <w:p>
      <w:pPr>
        <w:keepLines/>
        <w:numPr>
          <w:ilvl w:val="1"/>
          <w:numId w:val="13"/>
        </w:numPr>
        <w:rPr>
          <w:rFonts w:eastAsia="等线"/>
          <w:iCs/>
        </w:rPr>
      </w:pPr>
      <w:r>
        <w:rPr>
          <w:rFonts w:eastAsia="等线"/>
          <w:iCs/>
        </w:rPr>
        <w:t>CAG ID verification fails based on subscription data available at UDM.</w:t>
      </w:r>
    </w:p>
    <w:p>
      <w:pPr>
        <w:keepLines/>
        <w:numPr>
          <w:ilvl w:val="0"/>
          <w:numId w:val="13"/>
        </w:numPr>
        <w:rPr>
          <w:rFonts w:eastAsia="等线"/>
          <w:iCs/>
        </w:rPr>
      </w:pPr>
      <w:r>
        <w:rPr>
          <w:rFonts w:eastAsia="等线"/>
          <w:iCs/>
        </w:rPr>
        <w:t>TS 23.501 [</w:t>
      </w:r>
      <w:r>
        <w:rPr>
          <w:rFonts w:hint="eastAsia" w:eastAsia="等线"/>
          <w:iCs/>
          <w:highlight w:val="none"/>
          <w:lang w:val="en-US" w:eastAsia="zh-CN"/>
        </w:rPr>
        <w:t>4</w:t>
      </w:r>
      <w:r>
        <w:rPr>
          <w:rFonts w:eastAsia="等线"/>
          <w:iCs/>
        </w:rPr>
        <w:t xml:space="preserve">] clause </w:t>
      </w:r>
      <w:r>
        <w:t>5.30.3.4</w:t>
      </w:r>
      <w:r>
        <w:rPr>
          <w:rFonts w:eastAsia="等线"/>
          <w:iCs/>
        </w:rPr>
        <w:t xml:space="preserve">: </w:t>
      </w:r>
      <w:r>
        <w:t>AMF includes CAG information in the protected NAS reject message.</w:t>
      </w:r>
    </w:p>
    <w:p>
      <w:r>
        <w:rPr>
          <w:rFonts w:eastAsia="等线"/>
        </w:rPr>
        <w:t>NOTE: Requiring CAG verification for each UE at core network can have additional load on the network.</w:t>
      </w:r>
    </w:p>
    <w:p>
      <w:pPr>
        <w:pStyle w:val="5"/>
        <w:rPr>
          <w:lang w:val="en-US" w:eastAsia="zh-CN"/>
        </w:rPr>
      </w:pPr>
      <w:bookmarkStart w:id="259" w:name="_Toc8105"/>
      <w:bookmarkStart w:id="260" w:name="_Toc167712692"/>
      <w:r>
        <w:rPr>
          <w:lang w:val="en-US" w:eastAsia="zh-CN"/>
        </w:rPr>
        <w:t>6.4.3</w:t>
      </w:r>
      <w:r>
        <w:rPr>
          <w:lang w:val="en-US" w:eastAsia="zh-CN"/>
        </w:rPr>
        <w:tab/>
      </w:r>
      <w:r>
        <w:rPr>
          <w:lang w:val="en-US" w:eastAsia="zh-CN"/>
        </w:rPr>
        <w:tab/>
      </w:r>
      <w:r>
        <w:rPr>
          <w:lang w:val="en-US" w:eastAsia="zh-CN"/>
        </w:rPr>
        <w:t>Solution Evaluation</w:t>
      </w:r>
      <w:bookmarkEnd w:id="259"/>
      <w:bookmarkEnd w:id="260"/>
    </w:p>
    <w:p>
      <w:pPr>
        <w:jc w:val="both"/>
        <w:rPr>
          <w:rFonts w:eastAsia="等线"/>
          <w:iCs/>
        </w:rPr>
      </w:pPr>
      <w:r>
        <w:rPr>
          <w:iCs/>
        </w:rPr>
        <w:t>This solution has impacts on 5G NR Femtocell, AMF and UDM. This solution can help avoid significant amount of signaling if CAG verification fails.</w:t>
      </w:r>
    </w:p>
    <w:p>
      <w:pPr>
        <w:jc w:val="both"/>
        <w:rPr>
          <w:iCs/>
        </w:rPr>
      </w:pPr>
      <w:r>
        <w:rPr>
          <w:rFonts w:eastAsia="等线"/>
          <w:iCs/>
        </w:rPr>
        <w:t>This solution addresses key issue #4.</w:t>
      </w:r>
    </w:p>
    <w:p>
      <w:pPr>
        <w:jc w:val="both"/>
        <w:rPr>
          <w:rFonts w:ascii="Arial" w:hAnsi="Arial" w:cs="Arial"/>
          <w:iCs/>
          <w:sz w:val="32"/>
          <w:szCs w:val="32"/>
        </w:rPr>
      </w:pPr>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5</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5</w:t>
      </w:r>
      <w:r>
        <w:rPr>
          <w:rFonts w:ascii="Arial" w:hAnsi="Arial" w:cs="Arial"/>
          <w:iCs/>
          <w:sz w:val="32"/>
          <w:szCs w:val="32"/>
        </w:rPr>
        <w:t>: Security of 5G NR Femto Ownership</w:t>
      </w:r>
    </w:p>
    <w:p>
      <w:pPr>
        <w:spacing w:after="0"/>
        <w:jc w:val="both"/>
      </w:pPr>
      <w:r>
        <w:t>This solution assumes that an AF (web tool) is available to the femto owner to provide authenticated and authorized access to update the allowed CAG list. This is similar to 4G.</w:t>
      </w:r>
    </w:p>
    <w:p>
      <w:pPr>
        <w:spacing w:after="0"/>
        <w:jc w:val="both"/>
      </w:pPr>
      <w:r>
        <w:t>This solution proposes the following:</w:t>
      </w:r>
    </w:p>
    <w:p>
      <w:pPr>
        <w:numPr>
          <w:ilvl w:val="0"/>
          <w:numId w:val="14"/>
        </w:numPr>
        <w:spacing w:after="0"/>
        <w:jc w:val="both"/>
      </w:pPr>
      <w:r>
        <w:t>Pre-provisioned femto owner credentials and/or operator CA signed certificate in UDM/UDR.</w:t>
      </w:r>
    </w:p>
    <w:p>
      <w:pPr>
        <w:numPr>
          <w:ilvl w:val="0"/>
          <w:numId w:val="14"/>
        </w:numPr>
        <w:spacing w:after="0"/>
        <w:jc w:val="both"/>
      </w:pPr>
      <w:r>
        <w:t>Using AF (web tool), the femto owner presents the credentials and/or operator CA signed certificate for authentication and authorization.</w:t>
      </w:r>
    </w:p>
    <w:p>
      <w:pPr>
        <w:numPr>
          <w:ilvl w:val="0"/>
          <w:numId w:val="14"/>
        </w:numPr>
        <w:spacing w:after="0"/>
        <w:jc w:val="both"/>
      </w:pPr>
      <w:r>
        <w:t>AF forwards these credentials and/or operator CA signed certificate to NEF.</w:t>
      </w:r>
    </w:p>
    <w:p>
      <w:pPr>
        <w:numPr>
          <w:ilvl w:val="0"/>
          <w:numId w:val="14"/>
        </w:numPr>
        <w:spacing w:after="0"/>
        <w:jc w:val="both"/>
      </w:pPr>
      <w:r>
        <w:t>NEF further interacts with UDM/UDR to authenticate and authorize the femto owner. Only authenticated and authorized femto owners can update the allowed CAG list.</w:t>
      </w:r>
    </w:p>
    <w:p>
      <w:pPr>
        <w:spacing w:after="0"/>
        <w:jc w:val="both"/>
      </w:pP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r>
        <w:drawing>
          <wp:inline distT="0" distB="0" distL="114300" distR="114300">
            <wp:extent cx="6123305" cy="4352290"/>
            <wp:effectExtent l="0" t="0" r="10795" b="3810"/>
            <wp:docPr id="27" name="图片 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 descr="A screenshot of a computer screen&#10;&#10;Description automatically generated"/>
                    <pic:cNvPicPr>
                      <a:picLocks noChangeAspect="1"/>
                    </pic:cNvPicPr>
                  </pic:nvPicPr>
                  <pic:blipFill>
                    <a:blip r:embed="rId16">
                      <a:grayscl/>
                    </a:blip>
                    <a:stretch>
                      <a:fillRect/>
                    </a:stretch>
                  </pic:blipFill>
                  <pic:spPr>
                    <a:xfrm>
                      <a:off x="0" y="0"/>
                      <a:ext cx="6123305" cy="4352290"/>
                    </a:xfrm>
                    <a:prstGeom prst="rect">
                      <a:avLst/>
                    </a:prstGeom>
                    <a:noFill/>
                    <a:ln>
                      <a:noFill/>
                    </a:ln>
                  </pic:spPr>
                </pic:pic>
              </a:graphicData>
            </a:graphic>
          </wp:inline>
        </w:drawing>
      </w:r>
    </w:p>
    <w:p>
      <w:pPr>
        <w:pStyle w:val="29"/>
        <w:jc w:val="center"/>
      </w:pPr>
      <w:r>
        <w:t xml:space="preserve">Figure </w:t>
      </w:r>
      <w:r>
        <w:fldChar w:fldCharType="begin"/>
      </w:r>
      <w:r>
        <w:instrText xml:space="preserve"> SEQ Figure \* ARABIC </w:instrText>
      </w:r>
      <w:r>
        <w:fldChar w:fldCharType="separate"/>
      </w:r>
      <w:r>
        <w:t>1</w:t>
      </w:r>
      <w:r>
        <w:fldChar w:fldCharType="end"/>
      </w:r>
      <w:r>
        <w:t>: Femto manager authentication using username &amp; password</w:t>
      </w:r>
    </w:p>
    <w:p>
      <w:pPr>
        <w:rPr>
          <w:b/>
          <w:bCs/>
          <w:u w:val="single"/>
        </w:rPr>
      </w:pPr>
      <w:r>
        <w:rPr>
          <w:b/>
          <w:bCs/>
          <w:u w:val="single"/>
        </w:rPr>
        <w:t>Option 1: Using encrypted username and password.</w:t>
      </w:r>
    </w:p>
    <w:p>
      <w:r>
        <w:t>Step 1: AF sends Nnef_ParameterProvision with encrypted username, password and CagIdList to NEF (It is assumed that Femto owner-AF and 5GC(UDM/UDR) have negotiated and agreed the encryption algorithm and mechanism).</w:t>
      </w:r>
    </w:p>
    <w:p>
      <w:r>
        <w:t>Step 2: In this step, NEF requests UDM/UDR to verify the username and password using new Nudr_FemtoOwnerAuthentication request API. During Stage 3 standardization API name may be decided.</w:t>
      </w:r>
    </w:p>
    <w:p>
      <w:r>
        <w:t>Step 3: In this step, UDM/UDR decrypts and verifies username and password with already stored username and password for that femto owner in UDM/UDR.</w:t>
      </w:r>
    </w:p>
    <w:p>
      <w:r>
        <w:t>Step 4: UDM/UDR responds to NEF using new API Nudr_FemtoOwnerAutentication Response.</w:t>
      </w:r>
    </w:p>
    <w:p>
      <w:r>
        <w:t>Step 5: After the successful authentication NEF initiates allowed CAG list add/modify/delete operations as it has already received allowedCagList as it is received in step 1.</w:t>
      </w:r>
    </w:p>
    <w:p>
      <w:r>
        <w:t>Step 6: IF the authentication in Step 6 succeeds, existing mechanism may be used to add/modify/delete allowedCagList for a UE.</w:t>
      </w:r>
    </w:p>
    <w:p>
      <w:r>
        <w:t>Step 7: IF the authentication fails in Step 5, NEF sends Nnef_ParameterProvision with new failure cause=un-authorized femto owner or CAG manager.</w:t>
      </w:r>
    </w:p>
    <w:p>
      <w:pPr>
        <w:rPr>
          <w:b/>
          <w:bCs/>
        </w:rPr>
      </w:pPr>
      <w:r>
        <w:rPr>
          <w:b/>
          <w:bCs/>
        </w:rPr>
        <w:t>Option 2: using certificates issued by the operator CA.</w:t>
      </w:r>
    </w:p>
    <w:p>
      <w:r>
        <w:t>Step 1: AF sends Nnef_ParameterProvision with certificate issued from operator’s CA and CagIdList to NEF.</w:t>
      </w:r>
    </w:p>
    <w:p>
      <w:r>
        <w:t>Step 2: In this step, NEF requests UDM/UDR to verify the certificate received from the AF (femto owner) new Nudr_FemtoOwnerAuthentication request API. During Stage 3 standardization API name may be decided.</w:t>
      </w:r>
    </w:p>
    <w:p>
      <w:r>
        <w:t>Step 3: In this step, UDM/UDR verifies certificate with already stored certificate for that femto owner in UDM/UDR.</w:t>
      </w:r>
    </w:p>
    <w:p>
      <w:r>
        <w:t>Step 4: Same as the option 1 (step 4 - 7).</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The definition of 5G NR Femto Owner needs to be aligned with SA2.</w:t>
      </w:r>
    </w:p>
    <w:p>
      <w:r>
        <w:t>TBD</w:t>
      </w:r>
    </w:p>
    <w:p>
      <w:pPr>
        <w:jc w:val="left"/>
        <w:rPr>
          <w:rFonts w:ascii="Times New Roman" w:hAnsi="Times New Roman" w:cs="Times New Roman"/>
          <w:iCs w:val="0"/>
          <w:sz w:val="20"/>
          <w:szCs w:val="20"/>
        </w:rPr>
      </w:pPr>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6</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6</w:t>
      </w:r>
      <w:r>
        <w:rPr>
          <w:rFonts w:ascii="Arial" w:hAnsi="Arial" w:cs="Arial"/>
          <w:iCs/>
          <w:sz w:val="32"/>
          <w:szCs w:val="32"/>
        </w:rPr>
        <w:t>: Security of 5G NR Femto Ownership</w:t>
      </w:r>
    </w:p>
    <w:p>
      <w:pPr>
        <w:spacing w:after="0"/>
        <w:jc w:val="both"/>
      </w:pPr>
      <w:r>
        <w:t>This solution proposes the following:</w:t>
      </w:r>
    </w:p>
    <w:p>
      <w:pPr>
        <w:numPr>
          <w:ilvl w:val="0"/>
          <w:numId w:val="12"/>
        </w:numPr>
        <w:spacing w:after="0"/>
        <w:jc w:val="both"/>
      </w:pPr>
      <w:r>
        <w:t>This solution assumes following.</w:t>
      </w:r>
    </w:p>
    <w:p>
      <w:pPr>
        <w:numPr>
          <w:ilvl w:val="1"/>
          <w:numId w:val="12"/>
        </w:numPr>
        <w:spacing w:after="0"/>
        <w:jc w:val="both"/>
      </w:pPr>
      <w:r>
        <w:t>DAC is pre-configured femto owner/manager’s biometric templates and other relevant information which may include government ID proof, etc., at the time of femto device procurement from the opetor’s store.</w:t>
      </w:r>
    </w:p>
    <w:p>
      <w:pPr>
        <w:numPr>
          <w:ilvl w:val="1"/>
          <w:numId w:val="12"/>
        </w:numPr>
        <w:spacing w:after="0"/>
        <w:jc w:val="both"/>
      </w:pPr>
      <w:r>
        <w:t xml:space="preserve">UDM/UDR is pre-configured with username, password, serial number of Femto, Social Security number / GovtID of femto owner/manager of HgNB ID, encryption alorithms. </w:t>
      </w:r>
    </w:p>
    <w:p>
      <w:pPr>
        <w:numPr>
          <w:ilvl w:val="0"/>
          <w:numId w:val="12"/>
        </w:numPr>
        <w:spacing w:after="0"/>
        <w:jc w:val="both"/>
      </w:pPr>
      <w:r>
        <w:t>Femto owner/manager reigsters with network as one time so that he can operate (add/delete/modify) on the allowed CAG list of the users.</w:t>
      </w:r>
    </w:p>
    <w:p>
      <w:pPr>
        <w:numPr>
          <w:ilvl w:val="0"/>
          <w:numId w:val="12"/>
        </w:numPr>
        <w:spacing w:after="0"/>
        <w:jc w:val="both"/>
      </w:pPr>
      <w: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p>
    <w:p>
      <w:pPr>
        <w:jc w:val="both"/>
      </w:pPr>
      <w:r>
        <w:drawing>
          <wp:inline distT="0" distB="0" distL="114300" distR="114300">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7">
                      <a:grayscl/>
                    </a:blip>
                    <a:stretch>
                      <a:fillRect/>
                    </a:stretch>
                  </pic:blipFill>
                  <pic:spPr>
                    <a:xfrm>
                      <a:off x="0" y="0"/>
                      <a:ext cx="6093460" cy="3308985"/>
                    </a:xfrm>
                    <a:prstGeom prst="rect">
                      <a:avLst/>
                    </a:prstGeom>
                    <a:noFill/>
                    <a:ln>
                      <a:noFill/>
                    </a:ln>
                  </pic:spPr>
                </pic:pic>
              </a:graphicData>
            </a:graphic>
          </wp:inline>
        </w:drawing>
      </w:r>
    </w:p>
    <w:p>
      <w:pPr>
        <w:pStyle w:val="29"/>
        <w:jc w:val="center"/>
        <w:rPr>
          <w:b w:val="0"/>
          <w:bCs w:val="0"/>
          <w:u w:val="single"/>
        </w:rPr>
      </w:pPr>
      <w:r>
        <w:t xml:space="preserve">Figure </w:t>
      </w:r>
      <w:r>
        <w:fldChar w:fldCharType="begin"/>
      </w:r>
      <w:r>
        <w:instrText xml:space="preserve"> SEQ Figure \* ARABIC </w:instrText>
      </w:r>
      <w:r>
        <w:fldChar w:fldCharType="separate"/>
      </w:r>
      <w:r>
        <w:t>1</w:t>
      </w:r>
      <w:r>
        <w:fldChar w:fldCharType="end"/>
      </w:r>
      <w:r>
        <w:t>: Multi-factor authentication based femto owner/manager registration procedure.</w:t>
      </w:r>
    </w:p>
    <w:p>
      <w:pPr>
        <w:numPr>
          <w:ilvl w:val="0"/>
          <w:numId w:val="15"/>
        </w:numPr>
      </w:pPr>
      <w:r>
        <w:t>DAC (Digital Asset Container) stores the biometric templates of the femto manager. DAC is managed by the operator and this enables operator to populate the DAC with femto manager details during the femto device procurement.</w:t>
      </w:r>
    </w:p>
    <w:p>
      <w:pPr>
        <w:numPr>
          <w:ilvl w:val="0"/>
          <w:numId w:val="15"/>
        </w:numPr>
      </w:pPr>
      <w:r>
        <w:t>End user visits operator’s store to purchase/procure the Femto device by providing Name, Phone number and Govt ID proof (E.g., SSN – Social Security Number) and biometric templates.</w:t>
      </w:r>
    </w:p>
    <w:p>
      <w:pPr>
        <w:numPr>
          <w:ilvl w:val="0"/>
          <w:numId w:val="15"/>
        </w:numPr>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pPr>
        <w:numPr>
          <w:ilvl w:val="0"/>
          <w:numId w:val="15"/>
        </w:numPr>
      </w:pPr>
      <w:r>
        <w:t>UDM/UDR (or any equivalent NF) creates and stores the mapping based on the information received in step 2 &amp; also verifies femto manager’s biometric templates form the DAC (Digital Asset Container).</w:t>
      </w:r>
    </w:p>
    <w:p>
      <w:pPr>
        <w:numPr>
          <w:ilvl w:val="0"/>
          <w:numId w:val="15"/>
        </w:numPr>
      </w:pPr>
      <w:r>
        <w:t>Femto owner establishes connectivity with operator using his USIM. (same as TS 23.502 clause 4.2.2.2.2). This step is done so that Femto owner can send the username, password, and phone number and other details on a secured network.</w:t>
      </w:r>
    </w:p>
    <w:p>
      <w:pPr>
        <w:numPr>
          <w:ilvl w:val="0"/>
          <w:numId w:val="15"/>
        </w:numPr>
      </w:pPr>
      <w:r>
        <w:t>Femto owner sings up using the AF (web-based tool) by providing the phone number, username, password, encryption algorithm and biometric templates.</w:t>
      </w:r>
    </w:p>
    <w:p>
      <w:pPr>
        <w:numPr>
          <w:ilvl w:val="0"/>
          <w:numId w:val="15"/>
        </w:numPr>
      </w:pPr>
      <w:r>
        <w:t>UDM/UDR and DAC verifies the femto managers biometric details.</w:t>
      </w:r>
    </w:p>
    <w:p>
      <w:pPr>
        <w:numPr>
          <w:ilvl w:val="0"/>
          <w:numId w:val="15"/>
        </w:numPr>
      </w:pPr>
      <w:r>
        <w:t xml:space="preserve">Femto owner receives OTP to his mobile.  </w:t>
      </w:r>
    </w:p>
    <w:p>
      <w:pPr>
        <w:numPr>
          <w:ilvl w:val="0"/>
          <w:numId w:val="15"/>
        </w:numPr>
      </w:pPr>
      <w:r>
        <w:t>Femto owner provides the OTP received from the operator.</w:t>
      </w:r>
    </w:p>
    <w:p>
      <w:pPr>
        <w:numPr>
          <w:ilvl w:val="0"/>
          <w:numId w:val="15"/>
        </w:numPr>
      </w:pPr>
      <w:r>
        <w:t>UDM/UDR verifies the OTP received from the Femto owner. Now Femto owner is registered with the operator’s network.</w:t>
      </w:r>
    </w:p>
    <w:p>
      <w:pPr>
        <w:numPr>
          <w:ilvl w:val="0"/>
          <w:numId w:val="15"/>
        </w:numPr>
      </w:pPr>
      <w:r>
        <w:t>Operator send the certificate(s) to the Femto owner (AF: web-based tool). This is the certificate(s) used by the femto owner to authenticate with core network while adding / modifying / deleting the allowed CAG list for UE(s).</w:t>
      </w:r>
    </w:p>
    <w:p>
      <w:pPr>
        <w:numPr>
          <w:ilvl w:val="0"/>
          <w:numId w:val="15"/>
        </w:numPr>
      </w:pPr>
      <w:r>
        <w:t>Femto one-time registration is successful. From now onwards, Femto owner/manager can add/modify/delete the allowed CAG List based on the need.</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The definition of 5G NR Femto Owner needs to be aligned with SA2.</w:t>
      </w:r>
    </w:p>
    <w:p>
      <w:r>
        <w:t>TBD</w:t>
      </w:r>
    </w:p>
    <w:p>
      <w:pPr>
        <w:rPr>
          <w:lang w:val="en-US" w:eastAsia="zh-CN"/>
        </w:rPr>
      </w:pPr>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7</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7</w:t>
      </w:r>
      <w:r>
        <w:rPr>
          <w:rFonts w:ascii="Arial" w:hAnsi="Arial" w:cs="Arial"/>
          <w:iCs/>
          <w:sz w:val="32"/>
          <w:szCs w:val="32"/>
        </w:rPr>
        <w:t xml:space="preserve">: </w:t>
      </w:r>
      <w:r>
        <w:rPr>
          <w:rFonts w:hint="eastAsia" w:ascii="Arial" w:hAnsi="Arial" w:cs="Arial"/>
          <w:iCs/>
          <w:sz w:val="32"/>
          <w:szCs w:val="32"/>
        </w:rPr>
        <w:t xml:space="preserve">Support of 5G </w:t>
      </w:r>
      <w:r>
        <w:rPr>
          <w:rFonts w:ascii="Arial" w:hAnsi="Arial" w:cs="Arial"/>
          <w:iCs/>
          <w:sz w:val="32"/>
          <w:szCs w:val="32"/>
        </w:rPr>
        <w:t xml:space="preserve">NR </w:t>
      </w:r>
      <w:r>
        <w:rPr>
          <w:rFonts w:hint="eastAsia" w:ascii="Arial" w:hAnsi="Arial" w:cs="Arial"/>
          <w:iCs/>
          <w:sz w:val="32"/>
          <w:szCs w:val="32"/>
        </w:rPr>
        <w:t>Femto location security</w:t>
      </w:r>
    </w:p>
    <w:p>
      <w:pPr>
        <w:spacing w:after="0"/>
        <w:jc w:val="both"/>
      </w:pPr>
      <w:r>
        <w:t>This solution proposes the following:</w:t>
      </w:r>
    </w:p>
    <w:p>
      <w:pPr>
        <w:numPr>
          <w:ilvl w:val="0"/>
          <w:numId w:val="12"/>
        </w:numPr>
        <w:spacing w:after="0"/>
        <w:jc w:val="both"/>
      </w:pPr>
      <w:r>
        <w:t>This solution assumes that LMF is pre-configured with the 5G NR Femto location when a new Femto is deployed.</w:t>
      </w:r>
    </w:p>
    <w:p>
      <w:pPr>
        <w:numPr>
          <w:ilvl w:val="0"/>
          <w:numId w:val="12"/>
        </w:numPr>
        <w:spacing w:after="0"/>
        <w:jc w:val="both"/>
      </w:pPr>
      <w:r>
        <w:t>Location verification of the femto device is done by the core network with assistance from the UEs connected to the Femto.</w:t>
      </w:r>
    </w:p>
    <w:p>
      <w:pPr>
        <w:numPr>
          <w:ilvl w:val="1"/>
          <w:numId w:val="12"/>
        </w:numPr>
        <w:spacing w:after="0"/>
        <w:jc w:val="both"/>
      </w:pPr>
      <w:r>
        <w:t>Solution does not rely on the Femto to get the location.</w:t>
      </w:r>
    </w:p>
    <w:p>
      <w:pPr>
        <w:numPr>
          <w:ilvl w:val="0"/>
          <w:numId w:val="12"/>
        </w:numPr>
        <w:spacing w:after="0"/>
        <w:jc w:val="both"/>
      </w:pPr>
      <w:r>
        <w:t>With the knowledge of Femtocell’s coverage region and the location information provided by the UEs connected to the network via the femtocell, the exact location of the Femtocell can be verified.</w:t>
      </w:r>
    </w:p>
    <w:p>
      <w:pPr>
        <w:numPr>
          <w:ilvl w:val="0"/>
          <w:numId w:val="12"/>
        </w:numPr>
        <w:spacing w:after="0"/>
        <w:jc w:val="both"/>
      </w:pPr>
      <w:r>
        <w:t>Also, this solution proposes to inform Operator or an automation function about any Femto location verification failures.</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w:t>
      </w:r>
      <w:r>
        <w:rPr>
          <w:rFonts w:cs="Aptos"/>
        </w:rPr>
        <w:t>Core network (AMF) initiated location verification</w:t>
      </w:r>
      <w:r>
        <w:t>.</w:t>
      </w:r>
    </w:p>
    <w:p>
      <w:pPr>
        <w:jc w:val="both"/>
      </w:pPr>
      <w:r>
        <w:drawing>
          <wp:inline distT="0" distB="0" distL="114300" distR="11430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18">
                      <a:grayscl/>
                    </a:blip>
                    <a:stretch>
                      <a:fillRect/>
                    </a:stretch>
                  </pic:blipFill>
                  <pic:spPr>
                    <a:xfrm>
                      <a:off x="0" y="0"/>
                      <a:ext cx="6089650" cy="4112895"/>
                    </a:xfrm>
                    <a:prstGeom prst="rect">
                      <a:avLst/>
                    </a:prstGeom>
                    <a:noFill/>
                    <a:ln>
                      <a:noFill/>
                    </a:ln>
                  </pic:spPr>
                </pic:pic>
              </a:graphicData>
            </a:graphic>
          </wp:inline>
        </w:drawing>
      </w:r>
    </w:p>
    <w:p>
      <w:pPr>
        <w:pStyle w:val="29"/>
        <w:jc w:val="center"/>
      </w:pPr>
      <w:r>
        <w:t xml:space="preserve">Figure </w:t>
      </w:r>
      <w:r>
        <w:fldChar w:fldCharType="begin"/>
      </w:r>
      <w:r>
        <w:instrText xml:space="preserve"> SEQ Figure \* ARABIC </w:instrText>
      </w:r>
      <w:r>
        <w:fldChar w:fldCharType="separate"/>
      </w:r>
      <w:r>
        <w:t>1</w:t>
      </w:r>
      <w:r>
        <w:fldChar w:fldCharType="end"/>
      </w:r>
      <w:r>
        <w:t xml:space="preserve">: </w:t>
      </w:r>
      <w:r>
        <w:rPr>
          <w:rFonts w:cs="Aptos"/>
        </w:rPr>
        <w:t>Core network (AMF) initiated location verification.</w:t>
      </w:r>
    </w:p>
    <w:p>
      <w:r>
        <w:t>Note: For the figure 1, 3GPP TS 23.273 Figure 6.11.1-1 is used as a base.</w:t>
      </w:r>
    </w:p>
    <w:p>
      <w:pPr>
        <w:numPr>
          <w:ilvl w:val="0"/>
          <w:numId w:val="16"/>
        </w:numPr>
        <w:rPr>
          <w:color w:val="0070C0"/>
        </w:rPr>
      </w:pPr>
      <w:r>
        <w:t>5G NR Femto sends NG Setup Request by including the 5G NR Femto ID as per TS 38.413</w:t>
      </w:r>
      <w:r>
        <w:rPr>
          <w:color w:val="0070C0"/>
        </w:rPr>
        <w:t>.</w:t>
      </w:r>
    </w:p>
    <w:p>
      <w:pPr>
        <w:numPr>
          <w:ilvl w:val="0"/>
          <w:numId w:val="16"/>
        </w:numPr>
      </w:pPr>
      <w:r>
        <w:t>AMF responds with NG Setup Response indicating the NG connection is successful.</w:t>
      </w:r>
    </w:p>
    <w:p>
      <w:pPr>
        <w:numPr>
          <w:ilvl w:val="0"/>
          <w:numId w:val="16"/>
        </w:numPr>
      </w:pPr>
      <w:r>
        <w:t>UE registers with network and is in the RRC connected state.</w:t>
      </w:r>
    </w:p>
    <w:p>
      <w:pPr>
        <w:numPr>
          <w:ilvl w:val="0"/>
          <w:numId w:val="16"/>
        </w:numPr>
      </w:pPr>
      <w:r>
        <w:t>If 5G NR Femto ID is included in the NG Setup request, AMF decides to initiates  location verification of 5G NR Femto.</w:t>
      </w:r>
    </w:p>
    <w:p>
      <w:pPr>
        <w:numPr>
          <w:ilvl w:val="0"/>
          <w:numId w:val="16"/>
        </w:numPr>
      </w:pPr>
      <w:r>
        <w:t>AMF obtains UE location using NAS TRANSPORT messages for requesting the UE position, or, using MDT reports provided by the UE. For MDT reports, prior user-consent is verified before seeking the report from UEs connected with the Femto.</w:t>
      </w:r>
    </w:p>
    <w:p>
      <w:pPr>
        <w:pStyle w:val="104"/>
        <w:numPr>
          <w:ilvl w:val="0"/>
          <w:numId w:val="16"/>
        </w:numPr>
        <w:rPr>
          <w:rFonts w:ascii="Times New Roman" w:hAnsi="Times New Roman" w:eastAsia="Malgun Gothic"/>
          <w:sz w:val="20"/>
          <w:lang w:val="en-US"/>
        </w:rPr>
      </w:pPr>
      <w:r>
        <w:rPr>
          <w:rFonts w:ascii="Times New Roman" w:hAnsi="Times New Roman" w:eastAsia="Aptos"/>
          <w:b/>
          <w:bCs/>
          <w:color w:val="0E2841"/>
          <w:sz w:val="20"/>
          <w:lang w:val="en-US"/>
        </w:rPr>
        <w:t>NOTE:</w:t>
      </w:r>
      <w:r>
        <w:rPr>
          <w:rFonts w:ascii="Times New Roman" w:hAnsi="Times New Roman" w:eastAsia="Aptos"/>
          <w:color w:val="0E2841"/>
          <w:sz w:val="20"/>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p>
    <w:p/>
    <w:p>
      <w:pPr>
        <w:numPr>
          <w:ilvl w:val="0"/>
          <w:numId w:val="16"/>
        </w:numPr>
        <w:rPr>
          <w:color w:val="000000"/>
        </w:rPr>
      </w:pPr>
      <w:r>
        <w:rPr>
          <w:color w:val="000000"/>
        </w:rPr>
        <w:t>After obtaining UE location, AMF requests LMF to verify the location information by sending new message Nlmf_DetermineFemtoLocation Request by including 5G NR Femto ID, Location information, optionally 5G NR Femto serial may be sent to AMF (during Stage 3 standardization API name may be decided). Any of the existing equivalent message may also be used.</w:t>
      </w:r>
    </w:p>
    <w:p>
      <w:pPr>
        <w:numPr>
          <w:ilvl w:val="0"/>
          <w:numId w:val="16"/>
        </w:numPr>
        <w:rPr>
          <w:color w:val="000000"/>
        </w:rPr>
      </w:pPr>
      <w:r>
        <w:rPr>
          <w:color w:val="000000"/>
        </w:rP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p>
    <w:p>
      <w:pPr>
        <w:numPr>
          <w:ilvl w:val="0"/>
          <w:numId w:val="16"/>
        </w:numPr>
        <w:rPr>
          <w:color w:val="000000"/>
        </w:rPr>
      </w:pPr>
      <w:r>
        <w:rPr>
          <w:color w:val="000000"/>
        </w:rPr>
        <w:t>LMF responds to AMF with location verification of 5G NR Femto is success.</w:t>
      </w:r>
    </w:p>
    <w:p>
      <w:pPr>
        <w:numPr>
          <w:ilvl w:val="1"/>
          <w:numId w:val="16"/>
        </w:numPr>
        <w:rPr>
          <w:color w:val="000000"/>
        </w:rPr>
      </w:pPr>
      <w:r>
        <w:rPr>
          <w:color w:val="000000"/>
        </w:rPr>
        <w:t>If the verification is successful Femto services can be continued as normal.</w:t>
      </w:r>
    </w:p>
    <w:p>
      <w:pPr>
        <w:numPr>
          <w:ilvl w:val="0"/>
          <w:numId w:val="16"/>
        </w:numPr>
        <w:rPr>
          <w:color w:val="000000"/>
        </w:rPr>
      </w:pPr>
      <w:r>
        <w:rPr>
          <w:color w:val="000000"/>
        </w:rPr>
        <w:t>If the received location information from AMF (in step 6) is not within the range (coverage area) of the  configured/stored Femto location in the LMF then AMF sends Nlmf_DetermineFemtoLocation Response message to AMF with failure cause = “Femto/5G NR Femto device location has been changed as compared to assigned location”.</w:t>
      </w:r>
    </w:p>
    <w:p>
      <w:pPr>
        <w:numPr>
          <w:ilvl w:val="0"/>
          <w:numId w:val="16"/>
        </w:numPr>
        <w:rPr>
          <w:color w:val="000000"/>
        </w:rPr>
      </w:pPr>
      <w:r>
        <w:rPr>
          <w:color w:val="000000"/>
        </w:rP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pPr>
        <w:numPr>
          <w:ilvl w:val="0"/>
          <w:numId w:val="16"/>
        </w:numPr>
        <w:rPr>
          <w:color w:val="000000"/>
        </w:rPr>
      </w:pPr>
      <w:r>
        <w:rPr>
          <w:color w:val="000000"/>
        </w:rP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pPr>
        <w:numPr>
          <w:ilvl w:val="0"/>
          <w:numId w:val="16"/>
        </w:numPr>
        <w:jc w:val="both"/>
        <w:rPr>
          <w:rFonts w:ascii="Arial" w:hAnsi="Arial" w:cs="Arial"/>
          <w:iCs/>
          <w:color w:val="000000"/>
          <w:sz w:val="28"/>
          <w:szCs w:val="28"/>
        </w:rPr>
      </w:pPr>
      <w:r>
        <w:rPr>
          <w:color w:val="000000"/>
        </w:rP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How the AMF find the right LMF that can perform the 5G NR Femto location verification is FFS.</w:t>
      </w:r>
    </w:p>
    <w:p>
      <w:r>
        <w:t>TBD</w:t>
      </w:r>
    </w:p>
    <w:p>
      <w:pPr>
        <w:rPr>
          <w:lang w:val="en-US" w:eastAsia="zh-CN"/>
        </w:rPr>
      </w:pPr>
    </w:p>
    <w:p>
      <w:pPr>
        <w:pStyle w:val="4"/>
      </w:pPr>
      <w:r>
        <w:rPr>
          <w:rFonts w:hint="eastAsia"/>
          <w:lang w:val="en-US" w:eastAsia="zh-CN"/>
        </w:rPr>
        <w:t>6</w:t>
      </w:r>
      <w:r>
        <w:t>.</w:t>
      </w:r>
      <w:r>
        <w:rPr>
          <w:rFonts w:hint="eastAsia"/>
          <w:lang w:val="en-US" w:eastAsia="zh-CN"/>
        </w:rPr>
        <w:t>8</w:t>
      </w:r>
      <w:r>
        <w:tab/>
      </w:r>
      <w:r>
        <w:t>Solution #</w:t>
      </w:r>
      <w:r>
        <w:rPr>
          <w:rFonts w:hint="eastAsia"/>
          <w:lang w:val="en-US" w:eastAsia="zh-CN"/>
        </w:rPr>
        <w:t>8</w:t>
      </w:r>
      <w:r>
        <w:t>: Security solution for backhaul link between 5G NR Femto and 5GC</w:t>
      </w:r>
    </w:p>
    <w:p>
      <w:pPr>
        <w:pStyle w:val="5"/>
      </w:pPr>
      <w:r>
        <w:rPr>
          <w:rFonts w:hint="eastAsia"/>
          <w:lang w:val="en-US" w:eastAsia="zh-CN"/>
        </w:rPr>
        <w:t>6</w:t>
      </w:r>
      <w:r>
        <w:t>.</w:t>
      </w:r>
      <w:r>
        <w:rPr>
          <w:rFonts w:hint="eastAsia"/>
          <w:lang w:val="en-US" w:eastAsia="zh-CN"/>
        </w:rPr>
        <w:t>8</w:t>
      </w:r>
      <w:r>
        <w:t>.1</w:t>
      </w:r>
      <w:r>
        <w:tab/>
      </w:r>
      <w:r>
        <w:t>Introduction</w:t>
      </w:r>
    </w:p>
    <w:p>
      <w:pPr>
        <w:rPr>
          <w:lang w:eastAsia="zh-CN"/>
        </w:rPr>
      </w:pPr>
      <w:r>
        <w:rPr>
          <w:rFonts w:hint="eastAsia"/>
          <w:lang w:eastAsia="zh-CN"/>
        </w:rPr>
        <w:t>T</w:t>
      </w:r>
      <w:r>
        <w:rPr>
          <w:lang w:eastAsia="zh-CN"/>
        </w:rPr>
        <w:t>his solution addresses requirement in KI#5, based on the option1 and option2 architectures captured in TR 38.799[6]</w:t>
      </w:r>
    </w:p>
    <w:p>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pPr>
        <w:pStyle w:val="5"/>
      </w:pPr>
      <w:r>
        <w:rPr>
          <w:rFonts w:hint="eastAsia"/>
          <w:lang w:val="en-US" w:eastAsia="zh-CN"/>
        </w:rPr>
        <w:t>6</w:t>
      </w:r>
      <w:r>
        <w:t>.</w:t>
      </w:r>
      <w:r>
        <w:rPr>
          <w:rFonts w:hint="eastAsia"/>
          <w:lang w:val="en-US" w:eastAsia="zh-CN"/>
        </w:rPr>
        <w:t>8</w:t>
      </w:r>
      <w:r>
        <w:t>.2</w:t>
      </w:r>
      <w:r>
        <w:tab/>
      </w:r>
      <w:r>
        <w:t>Solution details</w:t>
      </w:r>
    </w:p>
    <w:p>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r>
        <w:rPr>
          <w:rFonts w:hint="eastAsia"/>
          <w:lang w:eastAsia="zh-CN"/>
        </w:rPr>
        <w:t>W</w:t>
      </w:r>
      <w:r>
        <w:rPr>
          <w:lang w:eastAsia="zh-CN"/>
        </w:rPr>
        <w:t xml:space="preserve">hen a new NF is needed the protection of the interface between SeGW and NF is also based on </w:t>
      </w:r>
      <w:r>
        <w:t>NDS/IP as specified in TS 33.210 [</w:t>
      </w:r>
      <w:r>
        <w:rPr>
          <w:rFonts w:hint="eastAsia"/>
          <w:highlight w:val="none"/>
          <w:lang w:val="en-US" w:eastAsia="zh-CN"/>
        </w:rPr>
        <w:t>9</w:t>
      </w:r>
      <w:r>
        <w:t>]. The protection of the interface between 5FTMF with other 5GC function reuses the protection for N2 or N3 as defined in TS 33.501[</w:t>
      </w:r>
      <w:r>
        <w:rPr>
          <w:rFonts w:hint="eastAsia"/>
          <w:highlight w:val="none"/>
          <w:lang w:val="en-US" w:eastAsia="zh-CN"/>
        </w:rPr>
        <w:t>10</w:t>
      </w:r>
      <w:r>
        <w:t>].</w:t>
      </w:r>
    </w:p>
    <w:p>
      <w:r>
        <w:t>When a new 5GC function is not needed, the protection of the interface between SeGW and the function in 5GC is the same as N2 or N3 as defined in clause 9 in TS 33.501[</w:t>
      </w:r>
      <w:r>
        <w:rPr>
          <w:rFonts w:hint="eastAsia"/>
          <w:highlight w:val="none"/>
          <w:lang w:val="en-US" w:eastAsia="zh-CN"/>
        </w:rPr>
        <w:t>10</w:t>
      </w:r>
      <w:r>
        <w:t>].</w:t>
      </w:r>
    </w:p>
    <w:p>
      <w:pPr>
        <w:pStyle w:val="5"/>
      </w:pPr>
      <w:r>
        <w:rPr>
          <w:rFonts w:hint="eastAsia"/>
          <w:lang w:val="en-US" w:eastAsia="zh-CN"/>
        </w:rPr>
        <w:t>6</w:t>
      </w:r>
      <w:r>
        <w:t>.</w:t>
      </w:r>
      <w:r>
        <w:rPr>
          <w:rFonts w:hint="eastAsia"/>
          <w:lang w:val="en-US" w:eastAsia="zh-CN"/>
        </w:rPr>
        <w:t>8</w:t>
      </w:r>
      <w:r>
        <w:t>.3</w:t>
      </w:r>
      <w:r>
        <w:tab/>
      </w:r>
      <w:r>
        <w:t>Evaluation</w:t>
      </w:r>
    </w:p>
    <w:p>
      <w:pPr>
        <w:rPr>
          <w:lang w:eastAsia="zh-CN"/>
        </w:rPr>
      </w:pPr>
      <w:r>
        <w:rPr>
          <w:lang w:eastAsia="zh-CN"/>
        </w:rPr>
        <w:t>TBD</w:t>
      </w:r>
    </w:p>
    <w:p>
      <w:pPr>
        <w:rPr>
          <w:lang w:val="en-US" w:eastAsia="zh-CN"/>
        </w:rPr>
      </w:pPr>
    </w:p>
    <w:p>
      <w:pPr>
        <w:pStyle w:val="4"/>
      </w:pPr>
      <w:r>
        <w:rPr>
          <w:rFonts w:hint="eastAsia"/>
          <w:lang w:val="en-US" w:eastAsia="zh-CN"/>
        </w:rPr>
        <w:t>6</w:t>
      </w:r>
      <w:r>
        <w:t>.</w:t>
      </w:r>
      <w:r>
        <w:rPr>
          <w:rFonts w:hint="eastAsia"/>
          <w:lang w:val="en-US" w:eastAsia="zh-CN"/>
        </w:rPr>
        <w:t>9</w:t>
      </w:r>
      <w:r>
        <w:tab/>
      </w:r>
      <w:r>
        <w:t>Solution #</w:t>
      </w:r>
      <w:r>
        <w:rPr>
          <w:rFonts w:hint="eastAsia"/>
          <w:lang w:val="en-US" w:eastAsia="zh-CN"/>
        </w:rPr>
        <w:t>9</w:t>
      </w:r>
      <w:r>
        <w:t xml:space="preserve">: Hosting party authentication using EAP-AKA’ </w:t>
      </w:r>
    </w:p>
    <w:p>
      <w:pPr>
        <w:pStyle w:val="5"/>
      </w:pPr>
      <w:r>
        <w:rPr>
          <w:rFonts w:hint="eastAsia"/>
          <w:lang w:val="en-US" w:eastAsia="zh-CN"/>
        </w:rPr>
        <w:t>6</w:t>
      </w:r>
      <w:r>
        <w:t>.</w:t>
      </w:r>
      <w:r>
        <w:rPr>
          <w:rFonts w:hint="eastAsia"/>
          <w:lang w:val="en-US" w:eastAsia="zh-CN"/>
        </w:rPr>
        <w:t>9</w:t>
      </w:r>
      <w:r>
        <w:t>.1</w:t>
      </w:r>
      <w:r>
        <w:tab/>
      </w:r>
      <w:r>
        <w:t>Introduction</w:t>
      </w:r>
    </w:p>
    <w:p>
      <w:pPr>
        <w:rPr>
          <w:lang w:eastAsia="zh-CN"/>
        </w:rPr>
      </w:pPr>
      <w:r>
        <w:rPr>
          <w:rFonts w:hint="eastAsia"/>
          <w:lang w:eastAsia="zh-CN"/>
        </w:rPr>
        <w:t>T</w:t>
      </w:r>
      <w:r>
        <w:rPr>
          <w:lang w:eastAsia="zh-CN"/>
        </w:rPr>
        <w:t>his solution addresses requirement in KI#6.</w:t>
      </w:r>
    </w:p>
    <w:p>
      <w:pPr>
        <w:rPr>
          <w:rFonts w:hint="eastAsia"/>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highlight w:val="none"/>
          <w:lang w:val="en-US" w:eastAsia="zh-CN"/>
        </w:rPr>
        <w:t>10</w:t>
      </w:r>
      <w:r>
        <w:rPr>
          <w:lang w:eastAsia="zh-CN"/>
        </w:rPr>
        <w:t xml:space="preserve">]. </w:t>
      </w:r>
    </w:p>
    <w:p>
      <w:pPr>
        <w:pStyle w:val="5"/>
      </w:pPr>
      <w:r>
        <w:rPr>
          <w:rFonts w:hint="eastAsia"/>
          <w:lang w:val="en-US" w:eastAsia="zh-CN"/>
        </w:rPr>
        <w:t>6</w:t>
      </w:r>
      <w:r>
        <w:t>.</w:t>
      </w:r>
      <w:r>
        <w:rPr>
          <w:rFonts w:hint="eastAsia"/>
          <w:lang w:val="en-US" w:eastAsia="zh-CN"/>
        </w:rPr>
        <w:t>9</w:t>
      </w:r>
      <w:r>
        <w:t>.2</w:t>
      </w:r>
      <w:r>
        <w:tab/>
      </w:r>
      <w:r>
        <w:t>Solution details</w:t>
      </w:r>
    </w:p>
    <w:p>
      <w:pPr>
        <w:rPr>
          <w:rFonts w:hint="eastAsia"/>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r>
        <w:object>
          <v:shape id="_x0000_i1029" o:spt="75" type="#_x0000_t75" style="height:323.25pt;width:481.65pt;" o:ole="t" filled="f" o:preferrelative="t" stroked="f" coordsize="21600,21600">
            <v:path/>
            <v:fill on="f" alignshape="1" focussize="0,0"/>
            <v:stroke on="f"/>
            <v:imagedata r:id="rId20" grayscale="f" bilevel="f" o:title=""/>
            <o:lock v:ext="edit" aspectratio="t"/>
            <w10:wrap type="none"/>
            <w10:anchorlock/>
          </v:shape>
          <o:OLEObject Type="Embed" ProgID="Visio.Drawing.15" ShapeID="_x0000_i1029" DrawAspect="Content" ObjectID="_1468075727" r:id="rId19">
            <o:LockedField>false</o:LockedField>
          </o:OLEObject>
        </w:object>
      </w:r>
    </w:p>
    <w:p>
      <w:pPr>
        <w:pStyle w:val="121"/>
        <w:rPr>
          <w:rFonts w:eastAsia="等线"/>
        </w:rPr>
      </w:pPr>
      <w:r>
        <w:rPr>
          <w:rFonts w:eastAsia="等线"/>
        </w:rPr>
        <w:t>Figure 6.Y.3-1: 5G NR Femto authentication using EAP-AKA’ authentication method</w:t>
      </w:r>
    </w:p>
    <w:p>
      <w:pPr>
        <w:pStyle w:val="112"/>
        <w:rPr>
          <w:lang w:eastAsia="en-GB"/>
        </w:rPr>
      </w:pPr>
      <w:r>
        <w:t>1. The 5G NR Femto establishes connection between the 5G NR FEMTO and the SeGW.</w:t>
      </w:r>
      <w:r>
        <w:rPr>
          <w:lang w:val="en-US" w:eastAsia="zh-CN"/>
        </w:rPr>
        <w:t> </w:t>
      </w:r>
    </w:p>
    <w:p>
      <w:pPr>
        <w:pStyle w:val="112"/>
      </w:pPr>
      <w:r>
        <w:t>2. The SeGW</w:t>
      </w:r>
      <w:r>
        <w:rPr>
          <w:lang w:eastAsia="zh-CN"/>
        </w:rPr>
        <w:t xml:space="preserve"> </w:t>
      </w:r>
      <w:r>
        <w:t>sends an EAP Identity/Request to the 5G NR FEMTO.</w:t>
      </w:r>
    </w:p>
    <w:p>
      <w:pPr>
        <w:pStyle w:val="112"/>
      </w:pPr>
      <w:r>
        <w:t>3. The 5G NR Femto sends an EAP Response/Identity message. The 5G NR Femto uses the SUCI in NAI format as its identity.</w:t>
      </w:r>
    </w:p>
    <w:p>
      <w:pPr>
        <w:pStyle w:val="112"/>
      </w:pPr>
      <w:r>
        <w:t xml:space="preserve">4. The EAP Response/Identity message is routed over SeGW towards the </w:t>
      </w:r>
      <w:r>
        <w:rPr>
          <w:lang w:eastAsia="zh-CN"/>
        </w:rPr>
        <w:t>5FMTF</w:t>
      </w:r>
      <w:r>
        <w:t xml:space="preserve"> based on the realm part of the SUCI.</w:t>
      </w:r>
    </w:p>
    <w:p>
      <w:pPr>
        <w:pStyle w:val="112"/>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pPr>
        <w:pStyle w:val="112"/>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pPr>
        <w:pStyle w:val="112"/>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pStyle w:val="112"/>
      </w:pPr>
      <w:r>
        <w:t xml:space="preserve">8. The AUSF stores XRES for future verification. The AUSF sends the EAP-Request/AKA'-Challenge message to the </w:t>
      </w:r>
      <w:r>
        <w:rPr>
          <w:lang w:eastAsia="zh-CN"/>
        </w:rPr>
        <w:t>5FMT</w:t>
      </w:r>
      <w:r>
        <w:t>F in a Nausf_UEAuthentication_Authenticate Response message.</w:t>
      </w:r>
    </w:p>
    <w:p>
      <w:pPr>
        <w:pStyle w:val="112"/>
      </w:pPr>
      <w:r>
        <w:t xml:space="preserve">9. The </w:t>
      </w:r>
      <w:r>
        <w:rPr>
          <w:lang w:eastAsia="zh-CN"/>
        </w:rPr>
        <w:t>5FMT</w:t>
      </w:r>
      <w:r>
        <w:t>F sends the EAP-Request/AKA'-Challenge message to the SeGW.</w:t>
      </w:r>
    </w:p>
    <w:p>
      <w:pPr>
        <w:pStyle w:val="112"/>
      </w:pPr>
      <w:r>
        <w:t>10. The SeGW forwards the EAP-Request/AKA'-Challenge message to the 5G NR Femto.</w:t>
      </w:r>
    </w:p>
    <w:p>
      <w:pPr>
        <w:pStyle w:val="112"/>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pPr>
        <w:pStyle w:val="112"/>
      </w:pPr>
      <w:r>
        <w:t>12. The 5G NR Femto sends the EAP-Response/AKA'-Challenge message to the SeGW.</w:t>
      </w:r>
    </w:p>
    <w:p>
      <w:pPr>
        <w:pStyle w:val="112"/>
      </w:pPr>
      <w:r>
        <w:rPr>
          <w:lang w:val="en-US"/>
        </w:rPr>
        <w:t xml:space="preserve">13. </w:t>
      </w:r>
      <w:r>
        <w:t xml:space="preserve">The SeGW forwards the EAP-Response/AKA'-Challenge message to the </w:t>
      </w:r>
      <w:r>
        <w:rPr>
          <w:lang w:eastAsia="zh-CN"/>
        </w:rPr>
        <w:t>5FMT</w:t>
      </w:r>
      <w:r>
        <w:t>F.</w:t>
      </w:r>
    </w:p>
    <w:p>
      <w:pPr>
        <w:pStyle w:val="112"/>
      </w:pPr>
      <w:r>
        <w:rPr>
          <w:lang w:val="en-US"/>
        </w:rPr>
        <w:t xml:space="preserve">14. </w:t>
      </w:r>
      <w:r>
        <w:t xml:space="preserve">The </w:t>
      </w:r>
      <w:r>
        <w:rPr>
          <w:lang w:eastAsia="zh-CN"/>
        </w:rPr>
        <w:t>5FMT</w:t>
      </w:r>
      <w:r>
        <w:t>F send the Nausf_UEAuthentication_Authenticate Request with EAP-Response/AKA'-Challenge message to AUSF.</w:t>
      </w:r>
    </w:p>
    <w:p>
      <w:pPr>
        <w:pStyle w:val="112"/>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pPr>
        <w:pStyle w:val="112"/>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pPr>
        <w:pStyle w:val="112"/>
      </w:pPr>
      <w:r>
        <w:t xml:space="preserve">17. The </w:t>
      </w:r>
      <w:r>
        <w:rPr>
          <w:lang w:eastAsia="zh-CN"/>
        </w:rPr>
        <w:t>5FMT</w:t>
      </w:r>
      <w:r>
        <w:t xml:space="preserve">F sends the EAP-success and MSK to </w:t>
      </w:r>
      <w:r>
        <w:rPr>
          <w:rFonts w:hint="eastAsia"/>
          <w:lang w:eastAsia="zh-CN"/>
        </w:rPr>
        <w:t>SeGW</w:t>
      </w:r>
      <w:r>
        <w:t>. The EAP</w:t>
      </w:r>
      <w:bookmarkStart w:id="306" w:name="_GoBack"/>
      <w:bookmarkEnd w:id="306"/>
      <w:r>
        <w:t>-Success message is forwarded from SeGW to the 5G NR Femto.</w:t>
      </w:r>
    </w:p>
    <w:p>
      <w:pPr>
        <w:pStyle w:val="112"/>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pPr>
        <w:pStyle w:val="5"/>
      </w:pPr>
      <w:r>
        <w:rPr>
          <w:rFonts w:hint="eastAsia"/>
          <w:lang w:val="en-US" w:eastAsia="zh-CN"/>
        </w:rPr>
        <w:t>6</w:t>
      </w:r>
      <w:r>
        <w:t>.</w:t>
      </w:r>
      <w:r>
        <w:rPr>
          <w:rFonts w:hint="eastAsia"/>
          <w:lang w:val="en-US" w:eastAsia="zh-CN"/>
        </w:rPr>
        <w:t>9</w:t>
      </w:r>
      <w:r>
        <w:t>.3</w:t>
      </w:r>
      <w:r>
        <w:tab/>
      </w:r>
      <w:r>
        <w:t>Evaluation</w:t>
      </w:r>
    </w:p>
    <w:p>
      <w:pPr>
        <w:rPr>
          <w:lang w:val="en-US" w:eastAsia="zh-CN"/>
        </w:rPr>
      </w:pPr>
      <w:r>
        <w:rPr>
          <w:lang w:eastAsia="zh-CN"/>
        </w:rPr>
        <w:t>TBD</w:t>
      </w:r>
    </w:p>
    <w:p>
      <w:pPr>
        <w:rPr>
          <w:lang w:val="en-US" w:eastAsia="zh-CN"/>
        </w:rPr>
      </w:pPr>
    </w:p>
    <w:p>
      <w:pPr>
        <w:pStyle w:val="4"/>
      </w:pPr>
      <w:r>
        <w:rPr>
          <w:rFonts w:hint="eastAsia"/>
          <w:lang w:val="en-US" w:eastAsia="zh-CN"/>
        </w:rPr>
        <w:t>6</w:t>
      </w:r>
      <w:r>
        <w:t>.</w:t>
      </w:r>
      <w:r>
        <w:rPr>
          <w:rFonts w:hint="eastAsia"/>
          <w:lang w:val="en-US" w:eastAsia="zh-CN"/>
        </w:rPr>
        <w:t>10</w:t>
      </w:r>
      <w:r>
        <w:tab/>
      </w:r>
      <w:r>
        <w:t>Solution #</w:t>
      </w:r>
      <w:r>
        <w:rPr>
          <w:rFonts w:hint="eastAsia"/>
          <w:lang w:val="en-US" w:eastAsia="zh-CN"/>
        </w:rPr>
        <w:t>10</w:t>
      </w:r>
      <w:r>
        <w:t xml:space="preserve">: </w:t>
      </w:r>
      <w:r>
        <w:rPr>
          <w:rFonts w:hint="eastAsia" w:ascii="Arial" w:hAnsi="Arial" w:eastAsia="宋体" w:cs="Times New Roman"/>
          <w:sz w:val="32"/>
          <w:lang w:val="en-US" w:eastAsia="zh-CN" w:bidi="ar-SA"/>
        </w:rPr>
        <w:t>Verify and authorise direct connections between 5G NR Femtos</w:t>
      </w:r>
    </w:p>
    <w:p>
      <w:pPr>
        <w:pStyle w:val="5"/>
      </w:pPr>
      <w:r>
        <w:rPr>
          <w:rFonts w:hint="eastAsia"/>
          <w:lang w:val="en-US" w:eastAsia="zh-CN"/>
        </w:rPr>
        <w:t>6</w:t>
      </w:r>
      <w:r>
        <w:t>.</w:t>
      </w:r>
      <w:r>
        <w:rPr>
          <w:rFonts w:hint="eastAsia"/>
          <w:lang w:val="en-US" w:eastAsia="zh-CN"/>
        </w:rPr>
        <w:t>10</w:t>
      </w:r>
      <w:r>
        <w:t>.1</w:t>
      </w:r>
      <w:r>
        <w:tab/>
      </w:r>
      <w:r>
        <w:t>Introduction</w:t>
      </w:r>
    </w:p>
    <w:p>
      <w:pPr>
        <w:spacing w:before="100" w:beforeAutospacing="1" w:after="100" w:afterAutospacing="1"/>
        <w:rPr>
          <w:rFonts w:hint="eastAsia" w:ascii="Times New Roman" w:hAnsi="Times New Roman" w:eastAsia="宋体" w:cs="Times New Roman"/>
          <w:iCs/>
        </w:rPr>
      </w:pPr>
      <w:r>
        <w:rPr>
          <w:rFonts w:hint="eastAsia" w:ascii="Times New Roman" w:hAnsi="Times New Roman" w:eastAsia="宋体" w:cs="Times New Roman"/>
          <w:iCs/>
        </w:rPr>
        <w:t>The proposed solution addresses the security requirements of KI#7.</w:t>
      </w:r>
    </w:p>
    <w:p>
      <w:pPr>
        <w:pStyle w:val="5"/>
        <w:rPr>
          <w:rFonts w:hint="default" w:eastAsiaTheme="minorEastAsia"/>
          <w:lang w:val="en-US" w:eastAsia="zh-CN"/>
        </w:rPr>
      </w:pPr>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p>
    <w:p>
      <w:pPr>
        <w:spacing w:before="100" w:beforeAutospacing="1" w:after="100" w:afterAutospacing="1"/>
        <w:rPr>
          <w:rFonts w:hint="default" w:ascii="Times New Roman" w:hAnsi="Times New Roman" w:eastAsia="宋体" w:cs="Times New Roman"/>
          <w:sz w:val="20"/>
          <w:lang w:val="en-US" w:eastAsia="zh-CN" w:bidi="ar"/>
        </w:rPr>
      </w:pPr>
      <w:r>
        <w:rPr>
          <w:rFonts w:hint="eastAsia" w:ascii="Times New Roman" w:hAnsi="Times New Roman" w:eastAsia="宋体" w:cs="Times New Roman"/>
          <w:sz w:val="20"/>
          <w:lang w:val="en-US" w:eastAsia="zh-CN" w:bidi="ar"/>
        </w:rPr>
        <w:t xml:space="preserve">The requirements for direct links between 5G NR Femtos should follow the requirements for backhaul links in clause 4.4.5 of TS33.320 [2]. </w:t>
      </w:r>
    </w:p>
    <w:p>
      <w:pPr>
        <w:spacing w:before="100" w:beforeAutospacing="1" w:after="100" w:afterAutospacing="1"/>
        <w:rPr>
          <w:rFonts w:hint="eastAsia" w:ascii="Times New Roman" w:hAnsi="Times New Roman" w:eastAsia="宋体" w:cs="Times New Roman"/>
          <w:sz w:val="20"/>
          <w:lang w:val="en-US" w:eastAsia="zh-CN" w:bidi="ar"/>
        </w:rPr>
      </w:pPr>
      <w:r>
        <w:rPr>
          <w:rFonts w:hint="eastAsia" w:ascii="Times New Roman" w:hAnsi="Times New Roman" w:eastAsia="宋体" w:cs="Times New Roman"/>
          <w:sz w:val="20"/>
          <w:lang w:val="en-US" w:eastAsia="zh-CN" w:bidi="ar"/>
        </w:rPr>
        <w:t xml:space="preserve">NOTE: The 5G NR Femto can only establish direct links with other base stations after the backhaul link has been established.  If the backhaul link is </w:t>
      </w:r>
      <w:r>
        <w:rPr>
          <w:rFonts w:hint="eastAsia" w:ascii="Times New Roman" w:hAnsi="Times New Roman" w:eastAsia="宋体" w:cs="Times New Roman"/>
          <w:sz w:val="20"/>
          <w:highlight w:val="none"/>
          <w:lang w:val="en-US" w:eastAsia="zh-CN" w:bidi="ar"/>
        </w:rPr>
        <w:t>terminated,</w:t>
      </w:r>
      <w:r>
        <w:rPr>
          <w:rFonts w:hint="eastAsia" w:ascii="Times New Roman" w:hAnsi="Times New Roman" w:eastAsia="宋体" w:cs="Times New Roman"/>
          <w:sz w:val="20"/>
          <w:lang w:val="en-US" w:eastAsia="zh-CN" w:bidi="ar"/>
        </w:rPr>
        <w:t xml:space="preserve"> all direct links to other base stations must also be terminated.</w:t>
      </w:r>
    </w:p>
    <w:p>
      <w:pPr>
        <w:numPr>
          <w:ilvl w:val="0"/>
          <w:numId w:val="0"/>
        </w:numPr>
        <w:spacing w:before="100" w:beforeAutospacing="1" w:after="100" w:afterAutospacing="1"/>
        <w:rPr>
          <w:rFonts w:hint="eastAsia" w:ascii="Times New Roman" w:hAnsi="Times New Roman" w:eastAsia="宋体" w:cs="Times New Roman"/>
          <w:iCs/>
        </w:rPr>
      </w:pPr>
      <w:r>
        <w:rPr>
          <w:rFonts w:hint="eastAsia" w:ascii="Times New Roman" w:hAnsi="Times New Roman" w:eastAsia="宋体" w:cs="Times New Roman"/>
          <w:sz w:val="20"/>
          <w:lang w:val="en-US" w:eastAsia="zh-CN" w:bidi="ar"/>
        </w:rPr>
        <w:t xml:space="preserve">The use of IKEv2/IPsec security procedures on the direct link is optional, and both 5G NR femtoes must be authorised to establish the direct link. The IKEv2/IPsec security protocol supports the operation of IKEv2 and enables mutual authentication through the use of certificates. </w:t>
      </w:r>
      <w:r>
        <w:rPr>
          <w:rFonts w:hint="eastAsia" w:ascii="Times New Roman" w:hAnsi="Times New Roman" w:eastAsia="宋体" w:cs="Times New Roman"/>
          <w:iCs/>
        </w:rPr>
        <w:t>The flow of</w:t>
      </w:r>
      <w:r>
        <w:rPr>
          <w:rFonts w:hint="eastAsia" w:ascii="Times New Roman" w:hAnsi="Times New Roman" w:eastAsia="宋体" w:cs="Times New Roman"/>
          <w:iCs/>
          <w:highlight w:val="none"/>
        </w:rPr>
        <w:t xml:space="preserve"> certificate-based </w:t>
      </w:r>
      <w:r>
        <w:rPr>
          <w:rFonts w:hint="eastAsia" w:ascii="Times New Roman" w:hAnsi="Times New Roman" w:eastAsia="宋体" w:cs="Times New Roman"/>
          <w:iCs/>
          <w:highlight w:val="none"/>
          <w:lang w:val="en-US" w:eastAsia="zh-CN"/>
        </w:rPr>
        <w:t>mutual</w:t>
      </w:r>
      <w:r>
        <w:rPr>
          <w:rFonts w:hint="eastAsia" w:ascii="Times New Roman" w:hAnsi="Times New Roman" w:eastAsia="宋体" w:cs="Times New Roman"/>
          <w:iCs/>
          <w:highlight w:val="none"/>
        </w:rPr>
        <w:t xml:space="preserve"> authentica</w:t>
      </w:r>
      <w:r>
        <w:rPr>
          <w:rFonts w:hint="eastAsia" w:ascii="Times New Roman" w:hAnsi="Times New Roman" w:eastAsia="宋体" w:cs="Times New Roman"/>
          <w:iCs/>
        </w:rPr>
        <w:t>tion between 5G NR Femtos is shown in the figure below.</w:t>
      </w:r>
    </w:p>
    <w:p>
      <w:pPr>
        <w:spacing w:before="100" w:beforeAutospacing="1" w:after="100" w:afterAutospacing="1"/>
        <w:jc w:val="center"/>
        <w:rPr>
          <w:rFonts w:hint="eastAsia"/>
          <w:highlight w:val="none"/>
          <w:lang w:val="en-US" w:eastAsia="zh-CN"/>
        </w:rPr>
      </w:pPr>
      <w: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1"/>
                    <a:stretch>
                      <a:fillRect/>
                    </a:stretch>
                  </pic:blipFill>
                  <pic:spPr>
                    <a:xfrm>
                      <a:off x="0" y="0"/>
                      <a:ext cx="3393440" cy="3169285"/>
                    </a:xfrm>
                    <a:prstGeom prst="rect">
                      <a:avLst/>
                    </a:prstGeom>
                    <a:noFill/>
                    <a:ln>
                      <a:noFill/>
                    </a:ln>
                  </pic:spPr>
                </pic:pic>
              </a:graphicData>
            </a:graphic>
          </wp:inline>
        </w:drawing>
      </w:r>
    </w:p>
    <w:p>
      <w:pPr>
        <w:pStyle w:val="113"/>
        <w:numPr>
          <w:ilvl w:val="0"/>
          <w:numId w:val="0"/>
        </w:numPr>
        <w:ind w:leftChars="0"/>
        <w:jc w:val="center"/>
        <w:rPr>
          <w:rFonts w:hint="default" w:ascii="Arial" w:hAnsi="Arial" w:eastAsia="宋体" w:cs="Times New Roman"/>
          <w:b/>
          <w:color w:val="auto"/>
          <w:lang w:val="en-US" w:eastAsia="zh-CN" w:bidi="ar-SA"/>
        </w:rPr>
      </w:pPr>
      <w:r>
        <w:rPr>
          <w:rFonts w:hint="default" w:ascii="Arial" w:hAnsi="Arial" w:eastAsia="宋体" w:cs="Times New Roman"/>
          <w:b/>
          <w:color w:val="auto"/>
          <w:lang w:val="en-US" w:eastAsia="zh-CN" w:bidi="ar-SA"/>
        </w:rPr>
        <w:t>Figure 6.Y.2-1</w:t>
      </w:r>
      <w:r>
        <w:rPr>
          <w:rFonts w:hint="eastAsia" w:cs="Times New Roman"/>
          <w:b/>
          <w:sz w:val="20"/>
          <w:szCs w:val="20"/>
          <w:lang w:val="en-US" w:eastAsia="zh-CN"/>
        </w:rPr>
        <w:t xml:space="preserve">: </w:t>
      </w:r>
      <w:r>
        <w:rPr>
          <w:rFonts w:hint="default" w:ascii="Arial" w:hAnsi="Arial" w:eastAsia="宋体" w:cs="Times New Roman"/>
          <w:b/>
          <w:color w:val="auto"/>
          <w:lang w:val="en-US" w:eastAsia="zh-CN" w:bidi="ar-SA"/>
        </w:rPr>
        <w:t>5G Femtos certificate authentication process</w:t>
      </w:r>
    </w:p>
    <w:p>
      <w:pPr>
        <w:numPr>
          <w:ilvl w:val="0"/>
          <w:numId w:val="0"/>
        </w:numPr>
        <w:jc w:val="both"/>
        <w:rPr>
          <w:rFonts w:hint="eastAsia" w:ascii="Times New Roman" w:hAnsi="Times New Roman" w:eastAsia="宋体" w:cs="Times New Roman"/>
          <w:b w:val="0"/>
          <w:highlight w:val="none"/>
          <w:lang w:val="en-US" w:eastAsia="zh-CN" w:bidi="ar-SA"/>
        </w:rPr>
      </w:pPr>
      <w:r>
        <w:rPr>
          <w:rFonts w:hint="eastAsia" w:ascii="Times New Roman" w:hAnsi="Times New Roman" w:eastAsia="宋体" w:cs="Times New Roman"/>
          <w:sz w:val="20"/>
          <w:highlight w:val="none"/>
          <w:lang w:val="en-US" w:eastAsia="zh-CN" w:bidi="ar"/>
        </w:rPr>
        <w:t xml:space="preserve">NOTE: </w:t>
      </w:r>
      <w:r>
        <w:rPr>
          <w:rFonts w:hint="eastAsia" w:ascii="Times New Roman" w:hAnsi="Times New Roman" w:eastAsia="宋体" w:cs="Times New Roman"/>
          <w:sz w:val="20"/>
          <w:szCs w:val="20"/>
          <w:highlight w:val="none"/>
          <w:lang w:val="en-US" w:eastAsia="zh-CN"/>
        </w:rPr>
        <w:t>5G Femto should be equipped with a device certificate, which should be provided by a CA trusted by the operator (such as the operator's CA, the 5G Femto manufacturer or supplier), or by another party trusted by the operator.</w:t>
      </w:r>
    </w:p>
    <w:p>
      <w:pPr>
        <w:numPr>
          <w:ilvl w:val="0"/>
          <w:numId w:val="17"/>
        </w:numPr>
        <w:jc w:val="both"/>
        <w:rPr>
          <w:rFonts w:hint="eastAsia"/>
          <w:highlight w:val="none"/>
          <w:lang w:val="en-US" w:eastAsia="zh-CN"/>
        </w:rPr>
      </w:pPr>
      <w:r>
        <w:rPr>
          <w:rFonts w:hint="eastAsia"/>
          <w:highlight w:val="none"/>
          <w:lang w:val="en-US" w:eastAsia="zh-CN"/>
        </w:rPr>
        <w:t>5G Femto A sends an IKE_SA_INIT request to Femto B.</w:t>
      </w:r>
    </w:p>
    <w:p>
      <w:pPr>
        <w:numPr>
          <w:ilvl w:val="0"/>
          <w:numId w:val="18"/>
        </w:numPr>
        <w:jc w:val="both"/>
        <w:rPr>
          <w:rFonts w:hint="eastAsia"/>
          <w:highlight w:val="none"/>
          <w:lang w:val="en-US" w:eastAsia="zh-CN"/>
        </w:rPr>
      </w:pPr>
      <w:r>
        <w:rPr>
          <w:rFonts w:hint="eastAsia" w:ascii="Times New Roman" w:hAnsi="Times New Roman" w:eastAsia="宋体" w:cs="Times New Roman"/>
          <w:sz w:val="20"/>
          <w:szCs w:val="20"/>
          <w:highlight w:val="none"/>
          <w:lang w:val="en-US" w:eastAsia="zh-CN"/>
        </w:rPr>
        <w:t>Femto B responds with an IKE_SA_INIT response, requesting the certificate of Femto A.</w:t>
      </w:r>
    </w:p>
    <w:p>
      <w:pPr>
        <w:numPr>
          <w:ilvl w:val="0"/>
          <w:numId w:val="18"/>
        </w:numPr>
        <w:jc w:val="both"/>
        <w:rPr>
          <w:rFonts w:hint="eastAsia"/>
          <w:highlight w:val="none"/>
          <w:lang w:val="en-US" w:eastAsia="zh-CN"/>
        </w:rPr>
      </w:pPr>
      <w:r>
        <w:rPr>
          <w:rFonts w:hint="eastAsia"/>
          <w:highlight w:val="none"/>
          <w:lang w:val="en-US" w:eastAsia="zh-CN"/>
        </w:rPr>
        <w:t>Femto A sends an IKE_AUTH request to Femto B, this request carries the AUTH payload, Femto A</w:t>
      </w:r>
      <w:r>
        <w:rPr>
          <w:rFonts w:hint="default"/>
          <w:highlight w:val="none"/>
          <w:lang w:val="en-US" w:eastAsia="zh-CN"/>
        </w:rPr>
        <w:t>’</w:t>
      </w:r>
      <w:r>
        <w:rPr>
          <w:rFonts w:hint="eastAsia"/>
          <w:highlight w:val="none"/>
          <w:lang w:val="en-US" w:eastAsia="zh-CN"/>
        </w:rPr>
        <w:t>s certificate, and its identity in the IDi payload</w:t>
      </w:r>
      <w:r>
        <w:rPr>
          <w:rFonts w:hint="eastAsia"/>
          <w:lang w:val="en-US" w:eastAsia="zh-CN"/>
        </w:rPr>
        <w:t xml:space="preserve">,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pPr>
        <w:numPr>
          <w:ilvl w:val="0"/>
          <w:numId w:val="0"/>
        </w:numPr>
        <w:jc w:val="both"/>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hint="eastAsia" w:ascii="Times New Roman" w:hAnsi="Times New Roman" w:eastAsia="宋体" w:cs="Times New Roman"/>
          <w:highlight w:val="none"/>
          <w:lang w:val="en-US" w:eastAsia="zh-CN"/>
        </w:rPr>
        <w:t>a direct connection.</w:t>
      </w:r>
    </w:p>
    <w:p>
      <w:pPr>
        <w:numPr>
          <w:ilvl w:val="0"/>
          <w:numId w:val="18"/>
        </w:numPr>
        <w:jc w:val="both"/>
        <w:rPr>
          <w:rFonts w:hint="eastAsia"/>
          <w:highlight w:val="none"/>
          <w:lang w:val="en-US" w:eastAsia="zh-CN"/>
        </w:rPr>
      </w:pPr>
      <w:r>
        <w:rPr>
          <w:rFonts w:hint="eastAsia" w:ascii="Times New Roman" w:hAnsi="Times New Roman" w:eastAsia="宋体" w:cs="Times New Roman"/>
          <w:sz w:val="20"/>
          <w:szCs w:val="20"/>
          <w:highlight w:val="none"/>
          <w:lang w:val="en-US" w:eastAsia="zh-CN"/>
        </w:rPr>
        <w:t>Femto B verifies the correctness of the AUTH payload received from Femto A and calculates the AUTH parameter to validate the second IKE_SA_INIT message. Femto B also validates the certificate received from Femto A.</w:t>
      </w:r>
    </w:p>
    <w:p>
      <w:pPr>
        <w:numPr>
          <w:ilvl w:val="0"/>
          <w:numId w:val="18"/>
        </w:numPr>
        <w:jc w:val="both"/>
        <w:rPr>
          <w:rFonts w:hint="eastAsia"/>
          <w:highlight w:val="none"/>
          <w:lang w:val="en-US" w:eastAsia="zh-CN"/>
        </w:rPr>
      </w:pPr>
      <w:r>
        <w:rPr>
          <w:rFonts w:hint="eastAsia"/>
          <w:highlight w:val="none"/>
          <w:lang w:val="en-US" w:eastAsia="zh-CN"/>
        </w:rPr>
        <w:t>Femto B sends an IKE_AUTH response to Femto A, containing its identity, the AUTH parameter, and its own certificate in the IDr payload.</w:t>
      </w:r>
    </w:p>
    <w:p>
      <w:pPr>
        <w:numPr>
          <w:ilvl w:val="0"/>
          <w:numId w:val="18"/>
        </w:numPr>
        <w:jc w:val="both"/>
        <w:rPr>
          <w:rFonts w:hint="eastAsia"/>
          <w:highlight w:val="none"/>
          <w:lang w:val="en-US" w:eastAsia="zh-CN"/>
        </w:rPr>
      </w:pPr>
      <w:r>
        <w:rPr>
          <w:rFonts w:hint="eastAsia"/>
          <w:highlight w:val="none"/>
          <w:lang w:val="en-US" w:eastAsia="zh-CN"/>
        </w:rPr>
        <w:t>Femto A</w:t>
      </w:r>
      <w:r>
        <w:rPr>
          <w:rFonts w:hint="eastAsia"/>
          <w:lang w:val="en-US" w:eastAsia="zh-CN"/>
        </w:rPr>
        <w:t xml:space="preserve"> </w:t>
      </w:r>
      <w:r>
        <w:rPr>
          <w:lang w:val="en-US" w:eastAsia="zh-CN"/>
        </w:rPr>
        <w:t>validates</w:t>
      </w:r>
      <w:r>
        <w:rPr>
          <w:rFonts w:hint="eastAsia"/>
          <w:lang w:val="en-US" w:eastAsia="zh-CN"/>
        </w:rPr>
        <w:t xml:space="preserve"> </w:t>
      </w:r>
      <w:r>
        <w:rPr>
          <w:rFonts w:hint="eastAsia"/>
          <w:highlight w:val="none"/>
          <w:lang w:val="en-US" w:eastAsia="zh-CN"/>
        </w:rPr>
        <w:t>Femto B's certificate.</w:t>
      </w:r>
    </w:p>
    <w:p>
      <w:pPr>
        <w:numPr>
          <w:ilvl w:val="0"/>
          <w:numId w:val="18"/>
        </w:numPr>
        <w:jc w:val="both"/>
        <w:rPr>
          <w:rFonts w:hint="eastAsia"/>
          <w:highlight w:val="none"/>
          <w:lang w:val="en-US" w:eastAsia="zh-CN"/>
        </w:rPr>
      </w:pP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pPr>
        <w:jc w:val="both"/>
        <w:rPr>
          <w:rFonts w:hint="eastAsia"/>
          <w:highlight w:val="none"/>
          <w:lang w:val="en-US" w:eastAsia="zh-CN"/>
        </w:rPr>
      </w:pPr>
      <w:r>
        <w:rPr>
          <w:rFonts w:hint="eastAsia"/>
          <w:highlight w:val="none"/>
          <w:lang w:val="en-US" w:eastAsia="zh-CN"/>
        </w:rPr>
        <w:t xml:space="preserve">Editor's note: Authorisation steps can also be performed based on a allow/reject list configured by the 5G NR Femto. If the IKEv2/IPsec security mechanism is </w:t>
      </w:r>
      <w:r>
        <w:rPr>
          <w:lang w:val="en-US" w:eastAsia="zh-CN"/>
        </w:rPr>
        <w:t>unavailable</w:t>
      </w:r>
      <w:r>
        <w:rPr>
          <w:rFonts w:hint="eastAsia"/>
          <w:highlight w:val="none"/>
          <w:lang w:val="en-US" w:eastAsia="zh-CN"/>
        </w:rPr>
        <w:t>, authorisation can also be achieved by using management measures such as virtual LAN configuration. .</w:t>
      </w:r>
    </w:p>
    <w:p>
      <w:pPr>
        <w:pStyle w:val="5"/>
        <w:rPr>
          <w:rFonts w:hint="default" w:eastAsiaTheme="minorEastAsia"/>
          <w:lang w:val="en-US" w:eastAsia="zh-CN"/>
        </w:rPr>
      </w:pPr>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p>
    <w:p>
      <w:pPr>
        <w:jc w:val="both"/>
        <w:rPr>
          <w:b/>
          <w:color w:val="FF0000"/>
          <w:sz w:val="44"/>
          <w:szCs w:val="44"/>
        </w:rPr>
      </w:pPr>
      <w:r>
        <w:rPr>
          <w:rFonts w:hint="eastAsia"/>
          <w:highlight w:val="none"/>
          <w:lang w:val="en-US" w:eastAsia="zh-CN"/>
        </w:rPr>
        <w:t>TBD.</w:t>
      </w:r>
    </w:p>
    <w:p>
      <w:pPr>
        <w:rPr>
          <w:lang w:val="en-US" w:eastAsia="zh-CN"/>
        </w:rPr>
      </w:pPr>
    </w:p>
    <w:p>
      <w:pPr>
        <w:pStyle w:val="4"/>
      </w:pPr>
      <w:r>
        <w:rPr>
          <w:rFonts w:hint="eastAsia"/>
          <w:lang w:val="en-US" w:eastAsia="zh-CN"/>
        </w:rPr>
        <w:t>6</w:t>
      </w:r>
      <w:r>
        <w:t>.</w:t>
      </w:r>
      <w:r>
        <w:rPr>
          <w:rFonts w:hint="eastAsia"/>
          <w:lang w:val="en-US" w:eastAsia="zh-CN"/>
        </w:rPr>
        <w:t>11</w:t>
      </w:r>
      <w:r>
        <w:tab/>
      </w:r>
      <w:r>
        <w:t>Solution #</w:t>
      </w:r>
      <w:r>
        <w:rPr>
          <w:rFonts w:hint="eastAsia"/>
          <w:lang w:val="en-US" w:eastAsia="zh-CN"/>
        </w:rPr>
        <w:t>11</w:t>
      </w:r>
      <w:r>
        <w:t xml:space="preserve">: Security solution for backhaul link between 5G NR Femto and </w:t>
      </w:r>
      <w:r>
        <w:rPr>
          <w:lang w:eastAsia="zh-CN"/>
        </w:rPr>
        <w:t>5G NRFemto MS</w:t>
      </w:r>
    </w:p>
    <w:p>
      <w:pPr>
        <w:pStyle w:val="5"/>
      </w:pPr>
      <w:r>
        <w:rPr>
          <w:rFonts w:hint="eastAsia"/>
          <w:lang w:val="en-US" w:eastAsia="zh-CN"/>
        </w:rPr>
        <w:t>6</w:t>
      </w:r>
      <w:r>
        <w:t>.</w:t>
      </w:r>
      <w:r>
        <w:rPr>
          <w:rFonts w:hint="eastAsia"/>
          <w:lang w:val="en-US" w:eastAsia="zh-CN"/>
        </w:rPr>
        <w:t>11</w:t>
      </w:r>
      <w:r>
        <w:t>.1</w:t>
      </w:r>
      <w:r>
        <w:tab/>
      </w:r>
      <w:r>
        <w:t>Introduction</w:t>
      </w:r>
    </w:p>
    <w:p>
      <w:pPr>
        <w:rPr>
          <w:rFonts w:hint="eastAsia"/>
          <w:lang w:eastAsia="zh-CN"/>
        </w:rPr>
      </w:pPr>
      <w:r>
        <w:rPr>
          <w:rFonts w:hint="eastAsia"/>
          <w:lang w:eastAsia="zh-CN"/>
        </w:rPr>
        <w:t>T</w:t>
      </w:r>
      <w:r>
        <w:rPr>
          <w:lang w:eastAsia="zh-CN"/>
        </w:rPr>
        <w:t>his solution addresses requirement in KI#8.</w:t>
      </w:r>
    </w:p>
    <w:p>
      <w:pPr>
        <w:pStyle w:val="5"/>
      </w:pPr>
      <w:r>
        <w:rPr>
          <w:rFonts w:hint="eastAsia"/>
          <w:lang w:val="en-US" w:eastAsia="zh-CN"/>
        </w:rPr>
        <w:t>6</w:t>
      </w:r>
      <w:r>
        <w:t>.</w:t>
      </w:r>
      <w:r>
        <w:rPr>
          <w:rFonts w:hint="eastAsia"/>
          <w:lang w:val="en-US" w:eastAsia="zh-CN"/>
        </w:rPr>
        <w:t>11</w:t>
      </w:r>
      <w:r>
        <w:t>.2</w:t>
      </w:r>
      <w:r>
        <w:tab/>
      </w:r>
      <w:r>
        <w:t>Solution details</w:t>
      </w:r>
    </w:p>
    <w:p>
      <w:r>
        <w:t>Clause 8.3.2.1 in TR 33.320[2] can be reused with the following modifications:</w:t>
      </w:r>
    </w:p>
    <w:p>
      <w:pPr>
        <w:rPr>
          <w:lang w:eastAsia="zh-CN"/>
        </w:rPr>
      </w:pPr>
      <w:r>
        <w:rPr>
          <w:lang w:eastAsia="zh-CN"/>
        </w:rPr>
        <w:t>- Replace H(e</w:t>
      </w:r>
      <w:r>
        <w:rPr>
          <w:rFonts w:hint="eastAsia"/>
          <w:lang w:eastAsia="zh-CN"/>
        </w:rPr>
        <w:t>)MS</w:t>
      </w:r>
      <w:r>
        <w:rPr>
          <w:lang w:eastAsia="zh-CN"/>
        </w:rPr>
        <w:t xml:space="preserve"> with 5G NRFemto MS.</w:t>
      </w:r>
    </w:p>
    <w:p>
      <w:pPr>
        <w:rPr>
          <w:rFonts w:hint="eastAsia"/>
          <w:lang w:eastAsia="zh-CN"/>
        </w:rPr>
      </w:pPr>
      <w:r>
        <w:rPr>
          <w:lang w:eastAsia="zh-CN"/>
        </w:rPr>
        <w:t xml:space="preserve">- </w:t>
      </w:r>
      <w:r>
        <w:rPr>
          <w:rFonts w:hint="eastAsia"/>
          <w:lang w:eastAsia="zh-CN"/>
        </w:rPr>
        <w:t>R</w:t>
      </w:r>
      <w:r>
        <w:rPr>
          <w:lang w:eastAsia="zh-CN"/>
        </w:rPr>
        <w:t>eplace H(e)NB with 5G NR Femto.</w:t>
      </w:r>
    </w:p>
    <w:p>
      <w:pPr>
        <w:pStyle w:val="5"/>
      </w:pPr>
      <w:r>
        <w:rPr>
          <w:rFonts w:hint="eastAsia"/>
          <w:lang w:val="en-US" w:eastAsia="zh-CN"/>
        </w:rPr>
        <w:t>6</w:t>
      </w:r>
      <w:r>
        <w:t>.</w:t>
      </w:r>
      <w:r>
        <w:rPr>
          <w:rFonts w:hint="eastAsia"/>
          <w:lang w:val="en-US" w:eastAsia="zh-CN"/>
        </w:rPr>
        <w:t>11</w:t>
      </w:r>
      <w:r>
        <w:t>.3</w:t>
      </w:r>
      <w:r>
        <w:tab/>
      </w:r>
      <w:r>
        <w:t>Evaluation</w:t>
      </w:r>
    </w:p>
    <w:p>
      <w:pPr>
        <w:rPr>
          <w:i/>
        </w:rPr>
      </w:pPr>
      <w:r>
        <w:rPr>
          <w:lang w:eastAsia="zh-CN"/>
        </w:rPr>
        <w:t>TBD</w:t>
      </w:r>
    </w:p>
    <w:p>
      <w:pPr>
        <w:rPr>
          <w:lang w:val="en-US" w:eastAsia="zh-CN"/>
        </w:rPr>
      </w:pPr>
    </w:p>
    <w:p>
      <w:pPr>
        <w:pStyle w:val="4"/>
      </w:pPr>
      <w:bookmarkStart w:id="261" w:name="_Toc167701566"/>
      <w:bookmarkStart w:id="262" w:name="_Toc14551"/>
      <w:bookmarkStart w:id="263" w:name="_Toc167712693"/>
      <w:r>
        <w:rPr>
          <w:rFonts w:hint="eastAsia"/>
          <w:lang w:val="en-US" w:eastAsia="zh-CN"/>
        </w:rPr>
        <w:t>6</w:t>
      </w:r>
      <w:r>
        <w:t>.Y</w:t>
      </w:r>
      <w:r>
        <w:tab/>
      </w:r>
      <w:r>
        <w:t>Solution #Y: &lt;Solution Name&gt;</w:t>
      </w:r>
      <w:bookmarkEnd w:id="212"/>
      <w:bookmarkEnd w:id="213"/>
      <w:bookmarkEnd w:id="214"/>
      <w:bookmarkEnd w:id="215"/>
      <w:bookmarkEnd w:id="216"/>
      <w:bookmarkEnd w:id="217"/>
      <w:bookmarkEnd w:id="261"/>
      <w:bookmarkEnd w:id="262"/>
      <w:bookmarkEnd w:id="263"/>
    </w:p>
    <w:p>
      <w:pPr>
        <w:pStyle w:val="5"/>
      </w:pPr>
      <w:bookmarkStart w:id="264" w:name="_Toc167712694"/>
      <w:bookmarkStart w:id="265" w:name="_Toc56501633"/>
      <w:bookmarkStart w:id="266" w:name="_Toc48930870"/>
      <w:bookmarkStart w:id="267" w:name="_Toc95076618"/>
      <w:bookmarkStart w:id="268" w:name="_Toc106618437"/>
      <w:bookmarkStart w:id="269" w:name="_Toc3789"/>
      <w:bookmarkStart w:id="270" w:name="_Toc167701567"/>
      <w:bookmarkStart w:id="271" w:name="_Toc513475453"/>
      <w:bookmarkStart w:id="272" w:name="_Toc49376119"/>
      <w:r>
        <w:rPr>
          <w:rFonts w:hint="eastAsia"/>
          <w:lang w:val="en-US" w:eastAsia="zh-CN"/>
        </w:rPr>
        <w:t>6</w:t>
      </w:r>
      <w:r>
        <w:t>.Y.1</w:t>
      </w:r>
      <w:r>
        <w:tab/>
      </w:r>
      <w:r>
        <w:t>Introduction</w:t>
      </w:r>
      <w:bookmarkEnd w:id="264"/>
      <w:bookmarkEnd w:id="265"/>
      <w:bookmarkEnd w:id="266"/>
      <w:bookmarkEnd w:id="267"/>
      <w:bookmarkEnd w:id="268"/>
      <w:bookmarkEnd w:id="269"/>
      <w:bookmarkEnd w:id="270"/>
      <w:bookmarkEnd w:id="271"/>
      <w:bookmarkEnd w:id="272"/>
    </w:p>
    <w:p>
      <w:pPr>
        <w:pStyle w:val="113"/>
      </w:pPr>
      <w:r>
        <w:t>Editor’s Note: Each solution should list the key issues being addressed.</w:t>
      </w:r>
    </w:p>
    <w:p>
      <w:pPr>
        <w:pStyle w:val="5"/>
      </w:pPr>
      <w:bookmarkStart w:id="273" w:name="_Toc106618438"/>
      <w:bookmarkStart w:id="274" w:name="_Toc167701568"/>
      <w:bookmarkStart w:id="275" w:name="_Toc56501634"/>
      <w:bookmarkStart w:id="276" w:name="_Toc167712695"/>
      <w:bookmarkStart w:id="277" w:name="_Toc49376120"/>
      <w:bookmarkStart w:id="278" w:name="_Toc48930871"/>
      <w:bookmarkStart w:id="279" w:name="_Toc95076619"/>
      <w:bookmarkStart w:id="280" w:name="_Toc2971"/>
      <w:bookmarkStart w:id="281" w:name="_Toc513475454"/>
      <w:r>
        <w:rPr>
          <w:rFonts w:hint="eastAsia"/>
          <w:lang w:val="en-US" w:eastAsia="zh-CN"/>
        </w:rPr>
        <w:t>6</w:t>
      </w:r>
      <w:r>
        <w:t>.Y.2</w:t>
      </w:r>
      <w:r>
        <w:tab/>
      </w:r>
      <w:r>
        <w:t>Solution details</w:t>
      </w:r>
      <w:bookmarkEnd w:id="273"/>
      <w:bookmarkEnd w:id="274"/>
      <w:bookmarkEnd w:id="275"/>
      <w:bookmarkEnd w:id="276"/>
      <w:bookmarkEnd w:id="277"/>
      <w:bookmarkEnd w:id="278"/>
      <w:bookmarkEnd w:id="279"/>
      <w:bookmarkEnd w:id="280"/>
      <w:bookmarkEnd w:id="281"/>
    </w:p>
    <w:p>
      <w:pPr>
        <w:pStyle w:val="5"/>
      </w:pPr>
      <w:bookmarkStart w:id="282" w:name="_Toc106618439"/>
      <w:bookmarkStart w:id="283" w:name="_Toc12169"/>
      <w:bookmarkStart w:id="284" w:name="_Toc48930873"/>
      <w:bookmarkStart w:id="285" w:name="_Toc49376122"/>
      <w:bookmarkStart w:id="286" w:name="_Toc95076620"/>
      <w:bookmarkStart w:id="287" w:name="_Toc167701569"/>
      <w:bookmarkStart w:id="288" w:name="_Toc513475455"/>
      <w:bookmarkStart w:id="289" w:name="_Toc167712696"/>
      <w:bookmarkStart w:id="290" w:name="_Toc56501636"/>
      <w:r>
        <w:rPr>
          <w:rFonts w:hint="eastAsia"/>
          <w:lang w:val="en-US" w:eastAsia="zh-CN"/>
        </w:rPr>
        <w:t>6</w:t>
      </w:r>
      <w:r>
        <w:t>.Y.3</w:t>
      </w:r>
      <w:r>
        <w:tab/>
      </w:r>
      <w:r>
        <w:t>Evaluation</w:t>
      </w:r>
      <w:bookmarkEnd w:id="282"/>
      <w:bookmarkEnd w:id="283"/>
      <w:bookmarkEnd w:id="284"/>
      <w:bookmarkEnd w:id="285"/>
      <w:bookmarkEnd w:id="286"/>
      <w:bookmarkEnd w:id="287"/>
      <w:bookmarkEnd w:id="288"/>
      <w:bookmarkEnd w:id="289"/>
      <w:bookmarkEnd w:id="290"/>
    </w:p>
    <w:p>
      <w:pPr>
        <w:pStyle w:val="113"/>
      </w:pPr>
      <w:r>
        <w:t>Editor’s Note: Each solution should motivate how the potential security requirements of the key issues being addressed are fulfilled.</w:t>
      </w:r>
    </w:p>
    <w:p>
      <w:pPr>
        <w:pStyle w:val="3"/>
      </w:pPr>
      <w:bookmarkStart w:id="291" w:name="_Toc29034"/>
      <w:bookmarkStart w:id="292" w:name="_Toc101360626"/>
      <w:bookmarkStart w:id="293" w:name="_Toc167712697"/>
      <w:bookmarkStart w:id="294" w:name="_Toc167701570"/>
      <w:bookmarkStart w:id="295" w:name="_Toc39138089"/>
      <w:bookmarkStart w:id="296" w:name="_Toc106618440"/>
      <w:bookmarkStart w:id="297" w:name="_Toc513475456"/>
      <w:bookmarkStart w:id="298" w:name="_Toc48930874"/>
      <w:bookmarkStart w:id="299" w:name="_Toc49376123"/>
      <w:bookmarkStart w:id="300" w:name="_Toc95076621"/>
      <w:bookmarkStart w:id="301" w:name="_Toc56501637"/>
      <w:r>
        <w:rPr>
          <w:rFonts w:hint="eastAsia"/>
          <w:lang w:val="en-US" w:eastAsia="zh-CN"/>
        </w:rPr>
        <w:t>7</w:t>
      </w:r>
      <w:r>
        <w:tab/>
      </w:r>
      <w:r>
        <w:t>Conclusions</w:t>
      </w:r>
      <w:bookmarkEnd w:id="291"/>
      <w:bookmarkEnd w:id="292"/>
      <w:bookmarkEnd w:id="293"/>
      <w:bookmarkEnd w:id="294"/>
      <w:bookmarkEnd w:id="295"/>
    </w:p>
    <w:bookmarkEnd w:id="296"/>
    <w:bookmarkEnd w:id="297"/>
    <w:bookmarkEnd w:id="298"/>
    <w:bookmarkEnd w:id="299"/>
    <w:bookmarkEnd w:id="300"/>
    <w:bookmarkEnd w:id="301"/>
    <w:p>
      <w:pPr>
        <w:pStyle w:val="113"/>
      </w:pPr>
      <w:r>
        <w:t>Editor’s Note: This clause contains the agreed conclusions that will form the basis for any normative work.</w:t>
      </w:r>
    </w:p>
    <w:p/>
    <w:p>
      <w:pPr>
        <w:pStyle w:val="113"/>
      </w:pPr>
    </w:p>
    <w:p>
      <w:pPr>
        <w:pStyle w:val="113"/>
      </w:pPr>
      <w:r>
        <w:br w:type="page"/>
      </w:r>
    </w:p>
    <w:p>
      <w:pPr>
        <w:pStyle w:val="11"/>
      </w:pPr>
      <w:bookmarkStart w:id="302" w:name="historyclause"/>
      <w:bookmarkEnd w:id="302"/>
      <w:bookmarkStart w:id="303" w:name="_Toc167712698"/>
      <w:bookmarkStart w:id="304" w:name="_Toc27833"/>
      <w:bookmarkStart w:id="305" w:name="_Toc167701571"/>
      <w:r>
        <w:t>Annex &lt;X&gt; (informative):</w:t>
      </w:r>
      <w:r>
        <w:br w:type="textWrapping"/>
      </w:r>
      <w:r>
        <w:t>Change history</w:t>
      </w:r>
      <w:bookmarkEnd w:id="303"/>
      <w:bookmarkEnd w:id="304"/>
      <w:bookmarkEnd w:id="305"/>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default"/>
                <w:sz w:val="16"/>
                <w:szCs w:val="16"/>
                <w:lang w:val="en-US" w:eastAsia="zh-CN"/>
              </w:rPr>
            </w:pPr>
            <w:r>
              <w:rPr>
                <w:rFonts w:hint="eastAsia"/>
                <w:sz w:val="16"/>
                <w:szCs w:val="16"/>
                <w:lang w:val="en-US" w:eastAsia="zh-CN"/>
              </w:rPr>
              <w:t>2024-08</w:t>
            </w:r>
          </w:p>
        </w:tc>
        <w:tc>
          <w:tcPr>
            <w:tcW w:w="800" w:type="dxa"/>
            <w:shd w:val="solid" w:color="FFFFFF" w:fill="auto"/>
          </w:tcPr>
          <w:p>
            <w:pPr>
              <w:pStyle w:val="106"/>
              <w:rPr>
                <w:rFonts w:hint="default" w:eastAsia="等线" w:cs="Arial"/>
                <w:sz w:val="16"/>
                <w:szCs w:val="16"/>
                <w:lang w:val="en-US" w:eastAsia="zh-CN" w:bidi="ar"/>
              </w:rPr>
            </w:pPr>
            <w:r>
              <w:rPr>
                <w:rFonts w:hint="eastAsia" w:eastAsia="等线" w:cs="Arial"/>
                <w:sz w:val="16"/>
                <w:szCs w:val="16"/>
                <w:lang w:val="en-US" w:eastAsia="zh-CN" w:bidi="ar"/>
              </w:rPr>
              <w:t>SA3#117</w:t>
            </w:r>
          </w:p>
        </w:tc>
        <w:tc>
          <w:tcPr>
            <w:tcW w:w="1094" w:type="dxa"/>
            <w:shd w:val="solid" w:color="FFFFFF" w:fill="auto"/>
          </w:tcPr>
          <w:p>
            <w:pPr>
              <w:pStyle w:val="106"/>
              <w:rPr>
                <w:rFonts w:hint="default"/>
                <w:sz w:val="16"/>
                <w:szCs w:val="16"/>
                <w:lang w:val="en-US" w:eastAsia="zh-CN"/>
              </w:rPr>
            </w:pPr>
            <w:r>
              <w:rPr>
                <w:rFonts w:hint="eastAsia"/>
                <w:sz w:val="16"/>
                <w:szCs w:val="16"/>
                <w:lang w:val="en-US" w:eastAsia="zh-CN"/>
              </w:rPr>
              <w:t>S3-243556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hint="eastAsia"/>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S3-242835, S3-243109, S3-243111, S3-243512, S3-243513, S3-243514, S3-243515, S3-243516, </w:t>
            </w:r>
            <w:r>
              <w:rPr>
                <w:rFonts w:hint="eastAsia"/>
                <w:sz w:val="16"/>
                <w:szCs w:val="16"/>
                <w:highlight w:val="none"/>
                <w:lang w:val="en-US" w:eastAsia="zh-CN"/>
              </w:rPr>
              <w:t>S3-243517,</w:t>
            </w:r>
            <w:r>
              <w:rPr>
                <w:rFonts w:hint="eastAsia"/>
                <w:sz w:val="16"/>
                <w:szCs w:val="16"/>
                <w:lang w:val="en-US" w:eastAsia="zh-CN"/>
              </w:rPr>
              <w:t xml:space="preserve"> S3-243519,and S3-243520.</w:t>
            </w:r>
          </w:p>
        </w:tc>
        <w:tc>
          <w:tcPr>
            <w:tcW w:w="708" w:type="dxa"/>
            <w:shd w:val="solid" w:color="FFFFFF" w:fill="auto"/>
          </w:tcPr>
          <w:p>
            <w:pPr>
              <w:pStyle w:val="106"/>
              <w:rPr>
                <w:rFonts w:hint="default"/>
                <w:sz w:val="16"/>
                <w:szCs w:val="16"/>
                <w:lang w:val="en-US" w:eastAsia="zh-CN"/>
              </w:rPr>
            </w:pPr>
            <w:r>
              <w:rPr>
                <w:rFonts w:hint="eastAsia"/>
                <w:sz w:val="16"/>
                <w:szCs w:val="16"/>
                <w:lang w:val="en-US" w:eastAsia="zh-CN"/>
              </w:rPr>
              <w:t>0.3.0</w:t>
            </w:r>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Aptos">
    <w:altName w:val="Courier New"/>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V0.3.0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52A2F"/>
    <w:multiLevelType w:val="singleLevel"/>
    <w:tmpl w:val="B4852A2F"/>
    <w:lvl w:ilvl="0" w:tentative="0">
      <w:start w:val="2"/>
      <w:numFmt w:val="decimal"/>
      <w:suff w:val="space"/>
      <w:lvlText w:val="%1."/>
      <w:lvlJc w:val="left"/>
    </w:lvl>
  </w:abstractNum>
  <w:abstractNum w:abstractNumId="1">
    <w:nsid w:val="BB5F9A17"/>
    <w:multiLevelType w:val="singleLevel"/>
    <w:tmpl w:val="BB5F9A17"/>
    <w:lvl w:ilvl="0" w:tentative="0">
      <w:start w:val="1"/>
      <w:numFmt w:val="decimal"/>
      <w:lvlText w:val="[%1]"/>
      <w:lvlJc w:val="left"/>
    </w:lvl>
  </w:abstractNum>
  <w:abstractNum w:abstractNumId="2">
    <w:nsid w:val="C9B49234"/>
    <w:multiLevelType w:val="singleLevel"/>
    <w:tmpl w:val="C9B49234"/>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3">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2D36C08"/>
    <w:multiLevelType w:val="multilevel"/>
    <w:tmpl w:val="12D36C08"/>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85B5AC0"/>
    <w:multiLevelType w:val="multilevel"/>
    <w:tmpl w:val="285B5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85159E"/>
    <w:multiLevelType w:val="multilevel"/>
    <w:tmpl w:val="348515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4F1517C"/>
    <w:multiLevelType w:val="multilevel"/>
    <w:tmpl w:val="34F15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
  </w:num>
  <w:num w:numId="12">
    <w:abstractNumId w:val="13"/>
  </w:num>
  <w:num w:numId="13">
    <w:abstractNumId w:val="15"/>
  </w:num>
  <w:num w:numId="14">
    <w:abstractNumId w:val="17"/>
  </w:num>
  <w:num w:numId="15">
    <w:abstractNumId w:val="14"/>
  </w:num>
  <w:num w:numId="16">
    <w:abstractNumId w:val="1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014F"/>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D29FC"/>
    <w:rsid w:val="006E5C86"/>
    <w:rsid w:val="006F0BA5"/>
    <w:rsid w:val="00701116"/>
    <w:rsid w:val="0071174C"/>
    <w:rsid w:val="00713297"/>
    <w:rsid w:val="00713C44"/>
    <w:rsid w:val="007266A3"/>
    <w:rsid w:val="00734A5B"/>
    <w:rsid w:val="0074026F"/>
    <w:rsid w:val="007429F6"/>
    <w:rsid w:val="00744E76"/>
    <w:rsid w:val="007511E3"/>
    <w:rsid w:val="00765244"/>
    <w:rsid w:val="00765EA3"/>
    <w:rsid w:val="00772FB2"/>
    <w:rsid w:val="00774DA4"/>
    <w:rsid w:val="00781F0F"/>
    <w:rsid w:val="007B600E"/>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3920163"/>
    <w:rsid w:val="049A56FB"/>
    <w:rsid w:val="09172A4F"/>
    <w:rsid w:val="0C1D1DF3"/>
    <w:rsid w:val="0E9F1317"/>
    <w:rsid w:val="16175B02"/>
    <w:rsid w:val="16CE4CC9"/>
    <w:rsid w:val="1A035298"/>
    <w:rsid w:val="1A222A14"/>
    <w:rsid w:val="1C5A4970"/>
    <w:rsid w:val="1D0C7646"/>
    <w:rsid w:val="213239E8"/>
    <w:rsid w:val="21E47EF1"/>
    <w:rsid w:val="21FC43D8"/>
    <w:rsid w:val="22B670A8"/>
    <w:rsid w:val="23E228ED"/>
    <w:rsid w:val="291C4D53"/>
    <w:rsid w:val="2CA71B54"/>
    <w:rsid w:val="2CE960BE"/>
    <w:rsid w:val="2D08036F"/>
    <w:rsid w:val="2D8425DD"/>
    <w:rsid w:val="2DC55C97"/>
    <w:rsid w:val="30D04BED"/>
    <w:rsid w:val="32084831"/>
    <w:rsid w:val="374E3433"/>
    <w:rsid w:val="388C7D77"/>
    <w:rsid w:val="3C636F83"/>
    <w:rsid w:val="3F88583D"/>
    <w:rsid w:val="40851070"/>
    <w:rsid w:val="40B16A78"/>
    <w:rsid w:val="433021D6"/>
    <w:rsid w:val="43BB274B"/>
    <w:rsid w:val="4937375E"/>
    <w:rsid w:val="4BF93912"/>
    <w:rsid w:val="4D504B36"/>
    <w:rsid w:val="4D9B54A8"/>
    <w:rsid w:val="52CA40B8"/>
    <w:rsid w:val="53FA07DC"/>
    <w:rsid w:val="58481BC2"/>
    <w:rsid w:val="59B05F17"/>
    <w:rsid w:val="59B35C52"/>
    <w:rsid w:val="5B062610"/>
    <w:rsid w:val="5CE27B13"/>
    <w:rsid w:val="5ED245EB"/>
    <w:rsid w:val="5EE76AAF"/>
    <w:rsid w:val="5EEC164B"/>
    <w:rsid w:val="62130BAF"/>
    <w:rsid w:val="648B6C42"/>
    <w:rsid w:val="64F40E1C"/>
    <w:rsid w:val="661038A9"/>
    <w:rsid w:val="687F34AB"/>
    <w:rsid w:val="694B0DCD"/>
    <w:rsid w:val="6C5A3183"/>
    <w:rsid w:val="6FA726D0"/>
    <w:rsid w:val="71551D68"/>
    <w:rsid w:val="730329E6"/>
    <w:rsid w:val="749F1CBD"/>
    <w:rsid w:val="74D664A6"/>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emf"/><Relationship Id="rId14" Type="http://schemas.openxmlformats.org/officeDocument/2006/relationships/oleObject" Target="embeddings/oleObject2.bin"/><Relationship Id="rId13" Type="http://schemas.openxmlformats.org/officeDocument/2006/relationships/image" Target="media/image6.e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3FC11-EB3E-4A72-8794-FC13CA522F8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5060</Words>
  <Characters>28848</Characters>
  <Lines>240</Lines>
  <Paragraphs>67</Paragraphs>
  <TotalTime>0</TotalTime>
  <ScaleCrop>false</ScaleCrop>
  <LinksUpToDate>false</LinksUpToDate>
  <CharactersWithSpaces>33841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 33.745 editor</cp:lastModifiedBy>
  <cp:lastPrinted>2019-02-25T14:05:00Z</cp:lastPrinted>
  <dcterms:modified xsi:type="dcterms:W3CDTF">2024-08-29T01:41:20Z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